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0C8B9F76" w14:textId="77777777" w:rsidR="008469AA" w:rsidRDefault="00000000">
      <w:pPr>
        <w:pStyle w:val="Heading2"/>
        <w:rPr>
          <w:rFonts w:hint="eastAsia"/>
        </w:rPr>
      </w:pPr>
      <w:r>
        <w:t>1. Ready-to-Learn Check</w:t>
      </w:r>
    </w:p>
    <w:p>
      <w:r>
        <w:rPr>
          <w:b/>
          <w:bCs/>
        </w:rPr>
        <w:t>Name:</w:t>
      </w:r>
      <w:r>
        <w:t xml:space="preserve"> ______________________________   </w:t>
      </w:r>
      <w:r>
        <w:rPr>
          <w:b/>
          <w:bCs/>
        </w:rPr>
        <w:t>Class:</w:t>
      </w:r>
      <w:r>
        <w:t xml:space="preserve"> ______________   </w:t>
      </w:r>
      <w:r>
        <w:rPr>
          <w:b/>
          <w:bCs/>
        </w:rPr>
        <w:t>Date:</w:t>
      </w:r>
      <w:r>
        <w:t xml:space="preserve"> ______________</w:t>
      </w:r>
    </w:p>
    <w:p w14:paraId="637121E5" w14:textId="77777777" w:rsidR="008469AA" w:rsidRDefault="00000000">
      <w:r>
        <w:t>Try these without looking back. Show enough work that a teacher can see your thinking.</w:t>
      </w:r>
    </w:p>
    <w:p w14:paraId="062E3898" w14:textId="77777777" w:rsidR="008469AA" w:rsidRDefault="00000000">
      <w:pPr>
        <w:pStyle w:val="Compact"/>
        <w:keepNext/>
        <w:numPr>
          <w:ilvl w:val="0"/>
          <w:numId w:val="123"/>
        </w:numPr>
      </w:pPr>
      <w:r>
        <w:t>Convert 30% to a decimal.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63DCFFF" w14:textId="77777777" w:rsidR="008469AA" w:rsidRDefault="00000000">
      <w:pPr>
        <w:pStyle w:val="Compact"/>
        <w:keepNext/>
        <w:numPr>
          <w:ilvl w:val="0"/>
          <w:numId w:val="123"/>
        </w:numPr>
      </w:pPr>
      <w:r>
        <w:t>Find 30% of 80.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7C614CFD" w14:textId="77777777" w:rsidR="008469AA" w:rsidRDefault="00000000">
      <w:pPr>
        <w:pStyle w:val="Compact"/>
        <w:keepNext/>
        <w:numPr>
          <w:ilvl w:val="0"/>
          <w:numId w:val="123"/>
        </w:numPr>
      </w:pPr>
      <w:r>
        <w:t>What does 100% represent in a percent problem?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D38091" w14:textId="77777777" w:rsidR="008469AA" w:rsidRDefault="00000000">
      <w:pPr>
        <w:pStyle w:val="Compact"/>
        <w:keepNext/>
        <w:numPr>
          <w:ilvl w:val="0"/>
          <w:numId w:val="123"/>
        </w:numPr>
      </w:pPr>
      <w:r>
        <w:t>Is 24 less than, equal to, or greater than 80?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BF821DA" w14:textId="77777777" w:rsidR="008469AA" w:rsidRDefault="00000000">
      <w:pPr>
        <w:pStyle w:val="Compact"/>
        <w:keepNext/>
        <w:numPr>
          <w:ilvl w:val="0"/>
          <w:numId w:val="123"/>
        </w:numPr>
      </w:pPr>
      <w:r>
        <w:t xml:space="preserve">What is </w:t>
      </w:r>
      <m:oMath>
        <m:f>
          <m:fPr>
            <m:ctrlPr>
              <w:rPr>
                <w:rFonts w:ascii="Cambria Math" w:hAnsi="Cambria Math"/>
              </w:rPr>
            </m:ctrlPr>
          </m:fPr>
          <m:num>
            <m:r>
              <w:rPr>
                <w:rFonts w:ascii="Cambria Math" w:hAnsi="Cambria Math"/>
              </w:rPr>
              <m:t>18</m:t>
            </m:r>
          </m:num>
          <m:den>
            <m:r>
              <w:rPr>
                <w:rFonts w:ascii="Cambria Math" w:hAnsi="Cambria Math"/>
              </w:rPr>
              <m:t>24</m:t>
            </m:r>
          </m:den>
        </m:f>
      </m:oMath>
      <w:r>
        <w:t xml:space="preserve"> as a decimal and percent?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3937869B" w14:textId="77777777" w:rsidR="008469AA" w:rsidRDefault="00000000">
      <w:pPr>
        <w:pStyle w:val="Compact"/>
        <w:keepNext/>
        <w:numPr>
          <w:ilvl w:val="0"/>
          <w:numId w:val="123"/>
        </w:numPr>
      </w:pPr>
      <w:r>
        <w:t>What operation would you use to find 30% of 80?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 w14:paraId="2233BD0E" w14:textId="77777777" w:rsidR="008469AA" w:rsidRDefault="00000000">
      <w:pPr>
        <w:pStyle w:val="Compact"/>
        <w:keepNext/>
        <w:numPr>
          <w:ilvl w:val="0"/>
          <w:numId w:val="123"/>
        </w:numPr>
      </w:pPr>
      <w:r>
        <w:t>What operation might you use to find a missing whole when 24 is 30% of it?</w:t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keepNext/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p>
      <w:pPr>
        <w:tabs>
          <w:tab w:val="left" w:pos="5976"/>
        </w:tabs>
        <w:spacing w:before="0" w:after="220" w:line="240" w:lineRule="auto"/>
        <w:ind w:left="720"/>
      </w:pPr>
      <w:r>
        <w:rPr>
          <w:sz w:val="20"/>
          <w:u w:val="single" w:color="AAAAAA"/>
        </w:rPr>
        <w:tab/>
      </w:r>
    </w:p>
    <w:sectPr w:rsidR="008469A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864" w:right="864" w:bottom="864" w:left="864" w:header="576" w:footer="576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endnote w:type="separator" w:id="-1">
    <w:p w14:paraId="25B8BAE6" w14:textId="77777777" w:rsidR="00D97857" w:rsidRDefault="00D97857">
      <w:pPr>
        <w:spacing w:after="0" w:line="240" w:lineRule="auto"/>
      </w:pPr>
      <w:r>
        <w:separator/>
      </w:r>
    </w:p>
  </w:endnote>
  <w:endnote w:type="continuationSeparator" w:id="0">
    <w:p w14:paraId="45E5346B" w14:textId="77777777" w:rsidR="00D97857" w:rsidRDefault="00D9785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1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altName w:val="Courier New"/>
    <w:panose1 w:val="02070309020205020404"/>
    <w:charset w:val="01"/>
    <w:family w:val="roman"/>
    <w:pitch w:val="variable"/>
  </w:font>
  <w:font w:name="Liberation Sans">
    <w:altName w:val="Arial"/>
    <w:panose1 w:val="020B0604020202020204"/>
    <w:charset w:val="01"/>
    <w:family w:val="swiss"/>
    <w:pitch w:val="variable"/>
  </w:font>
  <w:font w:name="Noto Sans CJK SC">
    <w:panose1 w:val="020B0604020202020204"/>
    <w:charset w:val="00"/>
    <w:family w:val="roman"/>
    <w:notTrueType/>
    <w:pitch w:val="default"/>
  </w:font>
  <w:font w:name="Lohit Devanagari">
    <w:panose1 w:val="020B0604020202020204"/>
    <w:charset w:val="00"/>
    <w:family w:val="roman"/>
    <w:notTrueType/>
    <w:pitch w:val="default"/>
  </w:font>
  <w:font w:name="Cambria Math">
    <w:panose1 w:val="02040503050406030204"/>
    <w:charset w:val="01"/>
    <w:family w:val="roman"/>
    <w:pitch w:val="variable"/>
    <w:sig w:usb0="E00002FF" w:usb1="420024FF" w:usb2="00000000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</w:fonts>
</file>

<file path=word/footer1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2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er3.xml><?xml version="1.0" encoding="utf-8"?>
<w:ftr xmlns:w="http://schemas.openxmlformats.org/wordprocessingml/2006/main">
  <w:p>
    <w:pPr>
      <w:pBdr>
        <w:top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color w:val="595959"/>
        <w:sz w:val="16"/>
      </w:rPr>
      <w:t xml:space="preserve">© Matthie Assessment | matthie.assessment@gmail.com</w:t>
    </w:r>
    <w:r>
      <w:rPr>
        <w:rFonts w:ascii="Georgia" w:hAnsi="Georgia" w:cs="Georgia"/>
        <w:color w:val="595959"/>
        <w:sz w:val="16"/>
      </w:rPr>
      <w:tab/>
      <w:t xml:space="preserve">Page </w:t>
    </w:r>
    <w:r>
      <w:rPr>
        <w:rFonts w:ascii="Georgia" w:hAnsi="Georgia" w:cs="Georgia"/>
        <w:color w:val="595959"/>
        <w:sz w:val="16"/>
      </w:rPr>
      <w:fldChar w:fldCharType="begin"/>
    </w:r>
    <w:r>
      <w:rPr>
        <w:rFonts w:ascii="Georgia" w:hAnsi="Georgia" w:cs="Georgia"/>
        <w:color w:val="595959"/>
        <w:sz w:val="16"/>
      </w:rPr>
      <w:instrText xml:space="preserve"> PAGE </w:instrText>
    </w:r>
    <w:r>
      <w:rPr>
        <w:rFonts w:ascii="Georgia" w:hAnsi="Georgia" w:cs="Georgia"/>
        <w:color w:val="595959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footnote w:type="separator" w:id="-1">
    <w:p w14:paraId="03C81780" w14:textId="77777777" w:rsidR="00D97857" w:rsidRDefault="00D97857">
      <w:pPr>
        <w:spacing w:after="0" w:line="240" w:lineRule="auto"/>
      </w:pPr>
      <w:r>
        <w:separator/>
      </w:r>
    </w:p>
  </w:footnote>
  <w:footnote w:type="continuationSeparator" w:id="0">
    <w:p w14:paraId="0CF14119" w14:textId="77777777" w:rsidR="00D97857" w:rsidRDefault="00D9785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2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header3.xml><?xml version="1.0" encoding="utf-8"?>
<w:hdr xmlns:w="http://schemas.openxmlformats.org/wordprocessingml/2006/main">
  <w:p>
    <w:pPr>
      <w:pBdr>
        <w:bottom w:val="single" w:sz="6" w:space="4" w:color="146B66"/>
      </w:pBdr>
      <w:tabs>
        <w:tab w:val="right" w:pos="10800"/>
      </w:tabs>
      <w:spacing w:after="0"/>
    </w:pPr>
    <w:r>
      <w:rPr>
        <w:rFonts w:ascii="Georgia" w:hAnsi="Georgia" w:cs="Georgia"/>
        <w:b/>
        <w:color w:val="146B66"/>
        <w:sz w:val="18"/>
      </w:rPr>
      <w:t xml:space="preserve">Matthie Assessment</w:t>
    </w:r>
    <w:r>
      <w:rPr>
        <w:rFonts w:ascii="Georgia" w:hAnsi="Georgia" w:cs="Georgia"/>
        <w:color w:val="595959"/>
        <w:sz w:val="18"/>
      </w:rPr>
      <w:tab/>
      <w:t xml:space="preserve">Proportional Reasoning Companion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02BF179C"/>
    <w:multiLevelType w:val="multilevel"/>
    <w:tmpl w:val="ED70992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" w15:restartNumberingAfterBreak="0">
    <w:nsid w:val="039A4804"/>
    <w:multiLevelType w:val="multilevel"/>
    <w:tmpl w:val="E88CCB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" w15:restartNumberingAfterBreak="0">
    <w:nsid w:val="05D73ABF"/>
    <w:multiLevelType w:val="multilevel"/>
    <w:tmpl w:val="C024AB9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" w15:restartNumberingAfterBreak="0">
    <w:nsid w:val="08886751"/>
    <w:multiLevelType w:val="multilevel"/>
    <w:tmpl w:val="915CE86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" w15:restartNumberingAfterBreak="0">
    <w:nsid w:val="096358E9"/>
    <w:multiLevelType w:val="multilevel"/>
    <w:tmpl w:val="601A1AB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" w15:restartNumberingAfterBreak="0">
    <w:nsid w:val="09BE01AD"/>
    <w:multiLevelType w:val="multilevel"/>
    <w:tmpl w:val="D8EA2AB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" w15:restartNumberingAfterBreak="0">
    <w:nsid w:val="0B754146"/>
    <w:multiLevelType w:val="multilevel"/>
    <w:tmpl w:val="93BAB3C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" w15:restartNumberingAfterBreak="0">
    <w:nsid w:val="0DA356E4"/>
    <w:multiLevelType w:val="multilevel"/>
    <w:tmpl w:val="4C9C5F2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" w15:restartNumberingAfterBreak="0">
    <w:nsid w:val="0ED93FB0"/>
    <w:multiLevelType w:val="multilevel"/>
    <w:tmpl w:val="1C60F0C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9" w15:restartNumberingAfterBreak="0">
    <w:nsid w:val="0F316E81"/>
    <w:multiLevelType w:val="multilevel"/>
    <w:tmpl w:val="42F4023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0" w15:restartNumberingAfterBreak="0">
    <w:nsid w:val="134A3C44"/>
    <w:multiLevelType w:val="multilevel"/>
    <w:tmpl w:val="9274160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1" w15:restartNumberingAfterBreak="0">
    <w:nsid w:val="16562877"/>
    <w:multiLevelType w:val="multilevel"/>
    <w:tmpl w:val="2A7EA6F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2" w15:restartNumberingAfterBreak="0">
    <w:nsid w:val="1BEC7050"/>
    <w:multiLevelType w:val="multilevel"/>
    <w:tmpl w:val="FBB860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3" w15:restartNumberingAfterBreak="0">
    <w:nsid w:val="1D47661F"/>
    <w:multiLevelType w:val="multilevel"/>
    <w:tmpl w:val="14E885E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4" w15:restartNumberingAfterBreak="0">
    <w:nsid w:val="1D9F0151"/>
    <w:multiLevelType w:val="multilevel"/>
    <w:tmpl w:val="5988252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5" w15:restartNumberingAfterBreak="0">
    <w:nsid w:val="20562838"/>
    <w:multiLevelType w:val="multilevel"/>
    <w:tmpl w:val="2F82F41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6" w15:restartNumberingAfterBreak="0">
    <w:nsid w:val="20B733EA"/>
    <w:multiLevelType w:val="multilevel"/>
    <w:tmpl w:val="8B0A9B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7" w15:restartNumberingAfterBreak="0">
    <w:nsid w:val="210B683E"/>
    <w:multiLevelType w:val="multilevel"/>
    <w:tmpl w:val="E07C711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18" w15:restartNumberingAfterBreak="0">
    <w:nsid w:val="217E0A82"/>
    <w:multiLevelType w:val="multilevel"/>
    <w:tmpl w:val="A74A33D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19" w15:restartNumberingAfterBreak="0">
    <w:nsid w:val="222C2D75"/>
    <w:multiLevelType w:val="multilevel"/>
    <w:tmpl w:val="4BFC8DF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0" w15:restartNumberingAfterBreak="0">
    <w:nsid w:val="239670DC"/>
    <w:multiLevelType w:val="multilevel"/>
    <w:tmpl w:val="1436BE8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1" w15:restartNumberingAfterBreak="0">
    <w:nsid w:val="263F7ED7"/>
    <w:multiLevelType w:val="multilevel"/>
    <w:tmpl w:val="A2C6073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2" w15:restartNumberingAfterBreak="0">
    <w:nsid w:val="276E72E2"/>
    <w:multiLevelType w:val="multilevel"/>
    <w:tmpl w:val="14CE791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3" w15:restartNumberingAfterBreak="0">
    <w:nsid w:val="2A2B64C8"/>
    <w:multiLevelType w:val="multilevel"/>
    <w:tmpl w:val="4C9EE24A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4" w15:restartNumberingAfterBreak="0">
    <w:nsid w:val="2B325D0E"/>
    <w:multiLevelType w:val="multilevel"/>
    <w:tmpl w:val="782EE61A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5" w15:restartNumberingAfterBreak="0">
    <w:nsid w:val="2C0A3B6F"/>
    <w:multiLevelType w:val="multilevel"/>
    <w:tmpl w:val="8AC413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6" w15:restartNumberingAfterBreak="0">
    <w:nsid w:val="2E1B0F6E"/>
    <w:multiLevelType w:val="multilevel"/>
    <w:tmpl w:val="22A6B73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7" w15:restartNumberingAfterBreak="0">
    <w:nsid w:val="30E87BE0"/>
    <w:multiLevelType w:val="multilevel"/>
    <w:tmpl w:val="4B3EDC6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28" w15:restartNumberingAfterBreak="0">
    <w:nsid w:val="341E10F4"/>
    <w:multiLevelType w:val="multilevel"/>
    <w:tmpl w:val="4DDC532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29" w15:restartNumberingAfterBreak="0">
    <w:nsid w:val="34265FEE"/>
    <w:multiLevelType w:val="multilevel"/>
    <w:tmpl w:val="DEF02ACA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0" w15:restartNumberingAfterBreak="0">
    <w:nsid w:val="357D3204"/>
    <w:multiLevelType w:val="multilevel"/>
    <w:tmpl w:val="10BC5BB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1" w15:restartNumberingAfterBreak="0">
    <w:nsid w:val="35820C69"/>
    <w:multiLevelType w:val="multilevel"/>
    <w:tmpl w:val="77AC667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2" w15:restartNumberingAfterBreak="0">
    <w:nsid w:val="36EA75F1"/>
    <w:multiLevelType w:val="multilevel"/>
    <w:tmpl w:val="F956F8E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3" w15:restartNumberingAfterBreak="0">
    <w:nsid w:val="3B59016C"/>
    <w:multiLevelType w:val="multilevel"/>
    <w:tmpl w:val="9AE4AD44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4" w15:restartNumberingAfterBreak="0">
    <w:nsid w:val="3BB00402"/>
    <w:multiLevelType w:val="multilevel"/>
    <w:tmpl w:val="01EC1DB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5" w15:restartNumberingAfterBreak="0">
    <w:nsid w:val="3DD43B84"/>
    <w:multiLevelType w:val="multilevel"/>
    <w:tmpl w:val="0356690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6" w15:restartNumberingAfterBreak="0">
    <w:nsid w:val="3DF4056F"/>
    <w:multiLevelType w:val="multilevel"/>
    <w:tmpl w:val="4DC85134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7" w15:restartNumberingAfterBreak="0">
    <w:nsid w:val="3F887E2C"/>
    <w:multiLevelType w:val="multilevel"/>
    <w:tmpl w:val="451CD8AC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38" w15:restartNumberingAfterBreak="0">
    <w:nsid w:val="44F64B5B"/>
    <w:multiLevelType w:val="multilevel"/>
    <w:tmpl w:val="4CDAC0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39" w15:restartNumberingAfterBreak="0">
    <w:nsid w:val="467D6BA0"/>
    <w:multiLevelType w:val="multilevel"/>
    <w:tmpl w:val="37901246"/>
    <w:lvl w:ilvl="0">
      <w:start w:val="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0" w15:restartNumberingAfterBreak="0">
    <w:nsid w:val="480E7652"/>
    <w:multiLevelType w:val="multilevel"/>
    <w:tmpl w:val="104A61E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1" w15:restartNumberingAfterBreak="0">
    <w:nsid w:val="4ACF1CF6"/>
    <w:multiLevelType w:val="multilevel"/>
    <w:tmpl w:val="885E1A1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2" w15:restartNumberingAfterBreak="0">
    <w:nsid w:val="4C4403E5"/>
    <w:multiLevelType w:val="multilevel"/>
    <w:tmpl w:val="53A8D19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3" w15:restartNumberingAfterBreak="0">
    <w:nsid w:val="4C842B83"/>
    <w:multiLevelType w:val="multilevel"/>
    <w:tmpl w:val="15107768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4" w15:restartNumberingAfterBreak="0">
    <w:nsid w:val="4CF35C6E"/>
    <w:multiLevelType w:val="multilevel"/>
    <w:tmpl w:val="70A04C0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5" w15:restartNumberingAfterBreak="0">
    <w:nsid w:val="4D545EB4"/>
    <w:multiLevelType w:val="multilevel"/>
    <w:tmpl w:val="C23628AC"/>
    <w:lvl w:ilvl="0">
      <w:start w:val="8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8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8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8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8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8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8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8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8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6" w15:restartNumberingAfterBreak="0">
    <w:nsid w:val="4D894F3C"/>
    <w:multiLevelType w:val="multilevel"/>
    <w:tmpl w:val="10FABCE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7" w15:restartNumberingAfterBreak="0">
    <w:nsid w:val="4EBF34A8"/>
    <w:multiLevelType w:val="multilevel"/>
    <w:tmpl w:val="89363F4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48" w15:restartNumberingAfterBreak="0">
    <w:nsid w:val="4F57757D"/>
    <w:multiLevelType w:val="multilevel"/>
    <w:tmpl w:val="2E8E856C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49" w15:restartNumberingAfterBreak="0">
    <w:nsid w:val="51015769"/>
    <w:multiLevelType w:val="multilevel"/>
    <w:tmpl w:val="2E168F18"/>
    <w:lvl w:ilvl="0">
      <w:start w:val="6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6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6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6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6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6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6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6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6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0" w15:restartNumberingAfterBreak="0">
    <w:nsid w:val="57FF08B9"/>
    <w:multiLevelType w:val="multilevel"/>
    <w:tmpl w:val="8446FE3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1" w15:restartNumberingAfterBreak="0">
    <w:nsid w:val="5B087E2B"/>
    <w:multiLevelType w:val="multilevel"/>
    <w:tmpl w:val="1C4E444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2" w15:restartNumberingAfterBreak="0">
    <w:nsid w:val="5BDF50CF"/>
    <w:multiLevelType w:val="multilevel"/>
    <w:tmpl w:val="CB76029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3" w15:restartNumberingAfterBreak="0">
    <w:nsid w:val="5DEC5FF8"/>
    <w:multiLevelType w:val="multilevel"/>
    <w:tmpl w:val="F95CEB1E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4" w15:restartNumberingAfterBreak="0">
    <w:nsid w:val="62371905"/>
    <w:multiLevelType w:val="multilevel"/>
    <w:tmpl w:val="010A473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5" w15:restartNumberingAfterBreak="0">
    <w:nsid w:val="62F75D5D"/>
    <w:multiLevelType w:val="multilevel"/>
    <w:tmpl w:val="F786954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6" w15:restartNumberingAfterBreak="0">
    <w:nsid w:val="63D12832"/>
    <w:multiLevelType w:val="multilevel"/>
    <w:tmpl w:val="9A02CA0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57" w15:restartNumberingAfterBreak="0">
    <w:nsid w:val="65890A60"/>
    <w:multiLevelType w:val="multilevel"/>
    <w:tmpl w:val="564E795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8" w15:restartNumberingAfterBreak="0">
    <w:nsid w:val="665462E4"/>
    <w:multiLevelType w:val="multilevel"/>
    <w:tmpl w:val="2A5A1494"/>
    <w:lvl w:ilvl="0">
      <w:start w:val="9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9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9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9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9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9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9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9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9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59" w15:restartNumberingAfterBreak="0">
    <w:nsid w:val="67D5188C"/>
    <w:multiLevelType w:val="multilevel"/>
    <w:tmpl w:val="D63C7C7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0" w15:restartNumberingAfterBreak="0">
    <w:nsid w:val="67EA5440"/>
    <w:multiLevelType w:val="multilevel"/>
    <w:tmpl w:val="AB463AF8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1" w15:restartNumberingAfterBreak="0">
    <w:nsid w:val="6B526DF6"/>
    <w:multiLevelType w:val="multilevel"/>
    <w:tmpl w:val="AE32592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2" w15:restartNumberingAfterBreak="0">
    <w:nsid w:val="6D3F5D7C"/>
    <w:multiLevelType w:val="multilevel"/>
    <w:tmpl w:val="66680918"/>
    <w:lvl w:ilvl="0">
      <w:start w:val="12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2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2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2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2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2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2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2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2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3" w15:restartNumberingAfterBreak="0">
    <w:nsid w:val="6D4B2E91"/>
    <w:multiLevelType w:val="multilevel"/>
    <w:tmpl w:val="4E9C0A60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4" w15:restartNumberingAfterBreak="0">
    <w:nsid w:val="6E337880"/>
    <w:multiLevelType w:val="multilevel"/>
    <w:tmpl w:val="573047F4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5" w15:restartNumberingAfterBreak="0">
    <w:nsid w:val="73611A45"/>
    <w:multiLevelType w:val="multilevel"/>
    <w:tmpl w:val="ED0447AE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6" w15:restartNumberingAfterBreak="0">
    <w:nsid w:val="73A71D6B"/>
    <w:multiLevelType w:val="multilevel"/>
    <w:tmpl w:val="B584FA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7" w15:restartNumberingAfterBreak="0">
    <w:nsid w:val="740412B1"/>
    <w:multiLevelType w:val="multilevel"/>
    <w:tmpl w:val="A63CD9F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68" w15:restartNumberingAfterBreak="0">
    <w:nsid w:val="748D1132"/>
    <w:multiLevelType w:val="multilevel"/>
    <w:tmpl w:val="9A589FC6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69" w15:restartNumberingAfterBreak="0">
    <w:nsid w:val="748E4E6B"/>
    <w:multiLevelType w:val="multilevel"/>
    <w:tmpl w:val="24B24366"/>
    <w:lvl w:ilvl="0">
      <w:start w:val="7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7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7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7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7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7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7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7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7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0" w15:restartNumberingAfterBreak="0">
    <w:nsid w:val="74CD3611"/>
    <w:multiLevelType w:val="multilevel"/>
    <w:tmpl w:val="CBDAEB8A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1" w15:restartNumberingAfterBreak="0">
    <w:nsid w:val="76060B35"/>
    <w:multiLevelType w:val="multilevel"/>
    <w:tmpl w:val="44865AD0"/>
    <w:lvl w:ilvl="0">
      <w:start w:val="10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0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0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0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0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0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0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0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0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2" w15:restartNumberingAfterBreak="0">
    <w:nsid w:val="769D2C0B"/>
    <w:multiLevelType w:val="multilevel"/>
    <w:tmpl w:val="AE9077E4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3" w15:restartNumberingAfterBreak="0">
    <w:nsid w:val="77EF5F17"/>
    <w:multiLevelType w:val="multilevel"/>
    <w:tmpl w:val="8F24BAE0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4" w15:restartNumberingAfterBreak="0">
    <w:nsid w:val="780B091E"/>
    <w:multiLevelType w:val="multilevel"/>
    <w:tmpl w:val="F2EC132C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5" w15:restartNumberingAfterBreak="0">
    <w:nsid w:val="7A1A1D2A"/>
    <w:multiLevelType w:val="multilevel"/>
    <w:tmpl w:val="0BB680D0"/>
    <w:lvl w:ilvl="0">
      <w:start w:val="1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6" w15:restartNumberingAfterBreak="0">
    <w:nsid w:val="7AD20FD6"/>
    <w:multiLevelType w:val="multilevel"/>
    <w:tmpl w:val="4AC607C8"/>
    <w:lvl w:ilvl="0">
      <w:start w:val="5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5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5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5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5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5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5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5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5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7" w15:restartNumberingAfterBreak="0">
    <w:nsid w:val="7BCF03D4"/>
    <w:multiLevelType w:val="multilevel"/>
    <w:tmpl w:val="F8462A82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78" w15:restartNumberingAfterBreak="0">
    <w:nsid w:val="7CC72E71"/>
    <w:multiLevelType w:val="multilevel"/>
    <w:tmpl w:val="E8AA6F72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79" w15:restartNumberingAfterBreak="0">
    <w:nsid w:val="7D753629"/>
    <w:multiLevelType w:val="multilevel"/>
    <w:tmpl w:val="281871E4"/>
    <w:lvl w:ilvl="0">
      <w:numFmt w:val="bullet"/>
      <w:lvlText w:val=""/>
      <w:lvlJc w:val="left"/>
      <w:pPr>
        <w:tabs>
          <w:tab w:val="num" w:pos="0"/>
        </w:tabs>
        <w:ind w:left="720" w:hanging="480"/>
      </w:pPr>
      <w:rPr>
        <w:rFonts w:ascii="Symbol" w:hAnsi="Symbol" w:cs="Symbol" w:hint="default"/>
      </w:rPr>
    </w:lvl>
    <w:lvl w:ilvl="1">
      <w:numFmt w:val="bullet"/>
      <w:lvlText w:val=""/>
      <w:lvlJc w:val="left"/>
      <w:pPr>
        <w:tabs>
          <w:tab w:val="num" w:pos="0"/>
        </w:tabs>
        <w:ind w:left="1440" w:hanging="480"/>
      </w:pPr>
      <w:rPr>
        <w:rFonts w:ascii="Symbol" w:hAnsi="Symbol" w:cs="Symbol" w:hint="default"/>
      </w:rPr>
    </w:lvl>
    <w:lvl w:ilvl="2">
      <w:numFmt w:val="bullet"/>
      <w:lvlText w:val=""/>
      <w:lvlJc w:val="left"/>
      <w:pPr>
        <w:tabs>
          <w:tab w:val="num" w:pos="0"/>
        </w:tabs>
        <w:ind w:left="2160" w:hanging="480"/>
      </w:pPr>
      <w:rPr>
        <w:rFonts w:ascii="Symbol" w:hAnsi="Symbol" w:cs="Symbol" w:hint="default"/>
      </w:rPr>
    </w:lvl>
    <w:lvl w:ilvl="3">
      <w:numFmt w:val="bullet"/>
      <w:lvlText w:val=""/>
      <w:lvlJc w:val="left"/>
      <w:pPr>
        <w:tabs>
          <w:tab w:val="num" w:pos="0"/>
        </w:tabs>
        <w:ind w:left="2880" w:hanging="480"/>
      </w:pPr>
      <w:rPr>
        <w:rFonts w:ascii="Symbol" w:hAnsi="Symbol" w:cs="Symbol" w:hint="default"/>
      </w:rPr>
    </w:lvl>
    <w:lvl w:ilvl="4">
      <w:numFmt w:val="bullet"/>
      <w:lvlText w:val=""/>
      <w:lvlJc w:val="left"/>
      <w:pPr>
        <w:tabs>
          <w:tab w:val="num" w:pos="0"/>
        </w:tabs>
        <w:ind w:left="3600" w:hanging="480"/>
      </w:pPr>
      <w:rPr>
        <w:rFonts w:ascii="Symbol" w:hAnsi="Symbol" w:cs="Symbol" w:hint="default"/>
      </w:rPr>
    </w:lvl>
    <w:lvl w:ilvl="5">
      <w:numFmt w:val="bullet"/>
      <w:lvlText w:val=""/>
      <w:lvlJc w:val="left"/>
      <w:pPr>
        <w:tabs>
          <w:tab w:val="num" w:pos="0"/>
        </w:tabs>
        <w:ind w:left="4320" w:hanging="480"/>
      </w:pPr>
      <w:rPr>
        <w:rFonts w:ascii="Symbol" w:hAnsi="Symbol" w:cs="Symbol" w:hint="default"/>
      </w:rPr>
    </w:lvl>
    <w:lvl w:ilvl="6">
      <w:numFmt w:val="bullet"/>
      <w:lvlText w:val=""/>
      <w:lvlJc w:val="left"/>
      <w:pPr>
        <w:tabs>
          <w:tab w:val="num" w:pos="0"/>
        </w:tabs>
        <w:ind w:left="5040" w:hanging="480"/>
      </w:pPr>
      <w:rPr>
        <w:rFonts w:ascii="Symbol" w:hAnsi="Symbol" w:cs="Symbol" w:hint="default"/>
      </w:rPr>
    </w:lvl>
    <w:lvl w:ilvl="7">
      <w:numFmt w:val="bullet"/>
      <w:lvlText w:val=""/>
      <w:lvlJc w:val="left"/>
      <w:pPr>
        <w:tabs>
          <w:tab w:val="num" w:pos="0"/>
        </w:tabs>
        <w:ind w:left="5760" w:hanging="480"/>
      </w:pPr>
      <w:rPr>
        <w:rFonts w:ascii="Symbol" w:hAnsi="Symbol" w:cs="Symbol" w:hint="default"/>
      </w:rPr>
    </w:lvl>
    <w:lvl w:ilvl="8">
      <w:numFmt w:val="bullet"/>
      <w:lvlText w:val=""/>
      <w:lvlJc w:val="left"/>
      <w:pPr>
        <w:tabs>
          <w:tab w:val="num" w:pos="0"/>
        </w:tabs>
        <w:ind w:left="6480" w:hanging="480"/>
      </w:pPr>
      <w:rPr>
        <w:rFonts w:ascii="Symbol" w:hAnsi="Symbol" w:cs="Symbol" w:hint="default"/>
      </w:rPr>
    </w:lvl>
  </w:abstractNum>
  <w:abstractNum w:abstractNumId="80" w15:restartNumberingAfterBreak="0">
    <w:nsid w:val="7EFA15D9"/>
    <w:multiLevelType w:val="multilevel"/>
    <w:tmpl w:val="BA26C7C6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abstractNum w:abstractNumId="81" w15:restartNumberingAfterBreak="0">
    <w:nsid w:val="7FC5747B"/>
    <w:multiLevelType w:val="multilevel"/>
    <w:tmpl w:val="BA225DB8"/>
    <w:lvl w:ilvl="0">
      <w:start w:val="1"/>
      <w:numFmt w:val="decimal"/>
      <w:lvlText w:val="%1."/>
      <w:lvlJc w:val="left"/>
      <w:pPr>
        <w:tabs>
          <w:tab w:val="num" w:pos="0"/>
        </w:tabs>
        <w:ind w:left="720" w:hanging="480"/>
      </w:pPr>
    </w:lvl>
    <w:lvl w:ilvl="1">
      <w:start w:val="1"/>
      <w:numFmt w:val="decimal"/>
      <w:lvlText w:val="%2."/>
      <w:lvlJc w:val="left"/>
      <w:pPr>
        <w:tabs>
          <w:tab w:val="num" w:pos="0"/>
        </w:tabs>
        <w:ind w:left="1440" w:hanging="480"/>
      </w:pPr>
    </w:lvl>
    <w:lvl w:ilvl="2">
      <w:start w:val="1"/>
      <w:numFmt w:val="decimal"/>
      <w:lvlText w:val="%3."/>
      <w:lvlJc w:val="left"/>
      <w:pPr>
        <w:tabs>
          <w:tab w:val="num" w:pos="0"/>
        </w:tabs>
        <w:ind w:left="2160" w:hanging="4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480"/>
      </w:pPr>
    </w:lvl>
    <w:lvl w:ilvl="4">
      <w:start w:val="1"/>
      <w:numFmt w:val="decimal"/>
      <w:lvlText w:val="%5."/>
      <w:lvlJc w:val="left"/>
      <w:pPr>
        <w:tabs>
          <w:tab w:val="num" w:pos="0"/>
        </w:tabs>
        <w:ind w:left="3600" w:hanging="480"/>
      </w:pPr>
    </w:lvl>
    <w:lvl w:ilvl="5">
      <w:start w:val="1"/>
      <w:numFmt w:val="decimal"/>
      <w:lvlText w:val="%6."/>
      <w:lvlJc w:val="left"/>
      <w:pPr>
        <w:tabs>
          <w:tab w:val="num" w:pos="0"/>
        </w:tabs>
        <w:ind w:left="4320" w:hanging="4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480"/>
      </w:pPr>
    </w:lvl>
    <w:lvl w:ilvl="7">
      <w:start w:val="1"/>
      <w:numFmt w:val="decimal"/>
      <w:lvlText w:val="%8."/>
      <w:lvlJc w:val="left"/>
      <w:pPr>
        <w:tabs>
          <w:tab w:val="num" w:pos="0"/>
        </w:tabs>
        <w:ind w:left="5760" w:hanging="480"/>
      </w:pPr>
    </w:lvl>
    <w:lvl w:ilvl="8">
      <w:start w:val="1"/>
      <w:numFmt w:val="decimal"/>
      <w:lvlText w:val="%9."/>
      <w:lvlJc w:val="left"/>
      <w:pPr>
        <w:tabs>
          <w:tab w:val="num" w:pos="0"/>
        </w:tabs>
        <w:ind w:left="6480" w:hanging="480"/>
      </w:pPr>
    </w:lvl>
  </w:abstractNum>
  <w:num w:numId="1" w16cid:durableId="120076268">
    <w:abstractNumId w:val="4"/>
  </w:num>
  <w:num w:numId="2" w16cid:durableId="1009647882">
    <w:abstractNumId w:val="78"/>
  </w:num>
  <w:num w:numId="3" w16cid:durableId="52194225">
    <w:abstractNumId w:val="18"/>
  </w:num>
  <w:num w:numId="4" w16cid:durableId="1960524333">
    <w:abstractNumId w:val="68"/>
  </w:num>
  <w:num w:numId="5" w16cid:durableId="288708188">
    <w:abstractNumId w:val="9"/>
  </w:num>
  <w:num w:numId="6" w16cid:durableId="1203133672">
    <w:abstractNumId w:val="74"/>
  </w:num>
  <w:num w:numId="7" w16cid:durableId="144015312">
    <w:abstractNumId w:val="0"/>
  </w:num>
  <w:num w:numId="8" w16cid:durableId="2037582477">
    <w:abstractNumId w:val="10"/>
  </w:num>
  <w:num w:numId="9" w16cid:durableId="1677612053">
    <w:abstractNumId w:val="60"/>
  </w:num>
  <w:num w:numId="10" w16cid:durableId="191770468">
    <w:abstractNumId w:val="79"/>
  </w:num>
  <w:num w:numId="11" w16cid:durableId="2016758157">
    <w:abstractNumId w:val="73"/>
  </w:num>
  <w:num w:numId="12" w16cid:durableId="26830941">
    <w:abstractNumId w:val="44"/>
  </w:num>
  <w:num w:numId="13" w16cid:durableId="75904041">
    <w:abstractNumId w:val="32"/>
  </w:num>
  <w:num w:numId="14" w16cid:durableId="1445881558">
    <w:abstractNumId w:val="27"/>
  </w:num>
  <w:num w:numId="15" w16cid:durableId="1257517059">
    <w:abstractNumId w:val="50"/>
  </w:num>
  <w:num w:numId="16" w16cid:durableId="707071874">
    <w:abstractNumId w:val="14"/>
  </w:num>
  <w:num w:numId="17" w16cid:durableId="134613822">
    <w:abstractNumId w:val="34"/>
  </w:num>
  <w:num w:numId="18" w16cid:durableId="1577933924">
    <w:abstractNumId w:val="53"/>
  </w:num>
  <w:num w:numId="19" w16cid:durableId="21172436">
    <w:abstractNumId w:val="41"/>
  </w:num>
  <w:num w:numId="20" w16cid:durableId="645819534">
    <w:abstractNumId w:val="46"/>
  </w:num>
  <w:num w:numId="21" w16cid:durableId="984969030">
    <w:abstractNumId w:val="54"/>
  </w:num>
  <w:num w:numId="22" w16cid:durableId="677268191">
    <w:abstractNumId w:val="35"/>
  </w:num>
  <w:num w:numId="23" w16cid:durableId="1508059946">
    <w:abstractNumId w:val="70"/>
  </w:num>
  <w:num w:numId="24" w16cid:durableId="1468204538">
    <w:abstractNumId w:val="56"/>
  </w:num>
  <w:num w:numId="25" w16cid:durableId="1975868556">
    <w:abstractNumId w:val="40"/>
  </w:num>
  <w:num w:numId="26" w16cid:durableId="785660752">
    <w:abstractNumId w:val="30"/>
  </w:num>
  <w:num w:numId="27" w16cid:durableId="638264738">
    <w:abstractNumId w:val="5"/>
  </w:num>
  <w:num w:numId="28" w16cid:durableId="1778021475">
    <w:abstractNumId w:val="55"/>
  </w:num>
  <w:num w:numId="29" w16cid:durableId="1018235282">
    <w:abstractNumId w:val="6"/>
  </w:num>
  <w:num w:numId="30" w16cid:durableId="786894119">
    <w:abstractNumId w:val="38"/>
  </w:num>
  <w:num w:numId="31" w16cid:durableId="145712305">
    <w:abstractNumId w:val="12"/>
  </w:num>
  <w:num w:numId="32" w16cid:durableId="1579629373">
    <w:abstractNumId w:val="47"/>
  </w:num>
  <w:num w:numId="33" w16cid:durableId="1574124039">
    <w:abstractNumId w:val="81"/>
    <w:lvlOverride w:ilvl="0">
      <w:startOverride w:val="1"/>
    </w:lvlOverride>
  </w:num>
  <w:num w:numId="34" w16cid:durableId="1169251210">
    <w:abstractNumId w:val="81"/>
    <w:lvlOverride w:ilvl="0">
      <w:startOverride w:val="1"/>
    </w:lvlOverride>
  </w:num>
  <w:num w:numId="35" w16cid:durableId="977031088">
    <w:abstractNumId w:val="81"/>
    <w:lvlOverride w:ilvl="0">
      <w:startOverride w:val="1"/>
    </w:lvlOverride>
  </w:num>
  <w:num w:numId="36" w16cid:durableId="1910651036">
    <w:abstractNumId w:val="81"/>
    <w:lvlOverride w:ilvl="0">
      <w:startOverride w:val="1"/>
    </w:lvlOverride>
  </w:num>
  <w:num w:numId="37" w16cid:durableId="1262840041">
    <w:abstractNumId w:val="4"/>
  </w:num>
  <w:num w:numId="38" w16cid:durableId="884373256">
    <w:abstractNumId w:val="81"/>
    <w:lvlOverride w:ilvl="0">
      <w:startOverride w:val="1"/>
    </w:lvlOverride>
  </w:num>
  <w:num w:numId="39" w16cid:durableId="29036569">
    <w:abstractNumId w:val="4"/>
  </w:num>
  <w:num w:numId="40" w16cid:durableId="962535335">
    <w:abstractNumId w:val="81"/>
    <w:lvlOverride w:ilvl="0">
      <w:startOverride w:val="1"/>
    </w:lvlOverride>
  </w:num>
  <w:num w:numId="41" w16cid:durableId="1708338487">
    <w:abstractNumId w:val="4"/>
  </w:num>
  <w:num w:numId="42" w16cid:durableId="1956985616">
    <w:abstractNumId w:val="4"/>
  </w:num>
  <w:num w:numId="43" w16cid:durableId="1802380599">
    <w:abstractNumId w:val="81"/>
    <w:lvlOverride w:ilvl="0">
      <w:startOverride w:val="1"/>
    </w:lvlOverride>
  </w:num>
  <w:num w:numId="44" w16cid:durableId="1376659689">
    <w:abstractNumId w:val="39"/>
    <w:lvlOverride w:ilvl="0">
      <w:startOverride w:val="2"/>
    </w:lvlOverride>
  </w:num>
  <w:num w:numId="45" w16cid:durableId="265162648">
    <w:abstractNumId w:val="29"/>
    <w:lvlOverride w:ilvl="0">
      <w:startOverride w:val="6"/>
    </w:lvlOverride>
  </w:num>
  <w:num w:numId="46" w16cid:durableId="1444379173">
    <w:abstractNumId w:val="28"/>
    <w:lvlOverride w:ilvl="0">
      <w:startOverride w:val="7"/>
    </w:lvlOverride>
  </w:num>
  <w:num w:numId="47" w16cid:durableId="1161774711">
    <w:abstractNumId w:val="19"/>
    <w:lvlOverride w:ilvl="0">
      <w:startOverride w:val="8"/>
    </w:lvlOverride>
  </w:num>
  <w:num w:numId="48" w16cid:durableId="1682274015">
    <w:abstractNumId w:val="58"/>
    <w:lvlOverride w:ilvl="0">
      <w:startOverride w:val="9"/>
    </w:lvlOverride>
  </w:num>
  <w:num w:numId="49" w16cid:durableId="1993631234">
    <w:abstractNumId w:val="76"/>
    <w:lvlOverride w:ilvl="0">
      <w:startOverride w:val="5"/>
    </w:lvlOverride>
  </w:num>
  <w:num w:numId="50" w16cid:durableId="453059490">
    <w:abstractNumId w:val="81"/>
    <w:lvlOverride w:ilvl="0">
      <w:startOverride w:val="1"/>
    </w:lvlOverride>
  </w:num>
  <w:num w:numId="51" w16cid:durableId="2110809211">
    <w:abstractNumId w:val="76"/>
    <w:lvlOverride w:ilvl="0">
      <w:startOverride w:val="5"/>
    </w:lvlOverride>
  </w:num>
  <w:num w:numId="52" w16cid:durableId="803960545">
    <w:abstractNumId w:val="58"/>
    <w:lvlOverride w:ilvl="0">
      <w:startOverride w:val="9"/>
    </w:lvlOverride>
  </w:num>
  <w:num w:numId="53" w16cid:durableId="630792526">
    <w:abstractNumId w:val="71"/>
    <w:lvlOverride w:ilvl="0">
      <w:startOverride w:val="10"/>
    </w:lvlOverride>
  </w:num>
  <w:num w:numId="54" w16cid:durableId="1938059609">
    <w:abstractNumId w:val="62"/>
    <w:lvlOverride w:ilvl="0">
      <w:startOverride w:val="12"/>
    </w:lvlOverride>
  </w:num>
  <w:num w:numId="55" w16cid:durableId="1726368910">
    <w:abstractNumId w:val="81"/>
    <w:lvlOverride w:ilvl="0">
      <w:startOverride w:val="1"/>
    </w:lvlOverride>
  </w:num>
  <w:num w:numId="56" w16cid:durableId="871499163">
    <w:abstractNumId w:val="4"/>
  </w:num>
  <w:num w:numId="57" w16cid:durableId="998535538">
    <w:abstractNumId w:val="81"/>
    <w:lvlOverride w:ilvl="0">
      <w:startOverride w:val="1"/>
    </w:lvlOverride>
  </w:num>
  <w:num w:numId="58" w16cid:durableId="42406787">
    <w:abstractNumId w:val="4"/>
  </w:num>
  <w:num w:numId="59" w16cid:durableId="185101698">
    <w:abstractNumId w:val="21"/>
    <w:lvlOverride w:ilvl="0">
      <w:startOverride w:val="1"/>
    </w:lvlOverride>
  </w:num>
  <w:num w:numId="60" w16cid:durableId="1364355952">
    <w:abstractNumId w:val="21"/>
    <w:lvlOverride w:ilvl="0">
      <w:startOverride w:val="1"/>
    </w:lvlOverride>
  </w:num>
  <w:num w:numId="61" w16cid:durableId="1933320248">
    <w:abstractNumId w:val="78"/>
  </w:num>
  <w:num w:numId="62" w16cid:durableId="76051622">
    <w:abstractNumId w:val="21"/>
    <w:lvlOverride w:ilvl="0">
      <w:startOverride w:val="1"/>
    </w:lvlOverride>
  </w:num>
  <w:num w:numId="63" w16cid:durableId="80181961">
    <w:abstractNumId w:val="78"/>
  </w:num>
  <w:num w:numId="64" w16cid:durableId="1744792633">
    <w:abstractNumId w:val="21"/>
    <w:lvlOverride w:ilvl="0">
      <w:startOverride w:val="1"/>
    </w:lvlOverride>
  </w:num>
  <w:num w:numId="65" w16cid:durableId="776677806">
    <w:abstractNumId w:val="78"/>
  </w:num>
  <w:num w:numId="66" w16cid:durableId="1641381144">
    <w:abstractNumId w:val="78"/>
  </w:num>
  <w:num w:numId="67" w16cid:durableId="161896175">
    <w:abstractNumId w:val="21"/>
    <w:lvlOverride w:ilvl="0">
      <w:startOverride w:val="1"/>
    </w:lvlOverride>
  </w:num>
  <w:num w:numId="68" w16cid:durableId="213583881">
    <w:abstractNumId w:val="63"/>
    <w:lvlOverride w:ilvl="0">
      <w:startOverride w:val="7"/>
    </w:lvlOverride>
  </w:num>
  <w:num w:numId="69" w16cid:durableId="1749424921">
    <w:abstractNumId w:val="75"/>
    <w:lvlOverride w:ilvl="0">
      <w:startOverride w:val="11"/>
    </w:lvlOverride>
  </w:num>
  <w:num w:numId="70" w16cid:durableId="2079277988">
    <w:abstractNumId w:val="21"/>
    <w:lvlOverride w:ilvl="0">
      <w:startOverride w:val="1"/>
    </w:lvlOverride>
  </w:num>
  <w:num w:numId="71" w16cid:durableId="1193616261">
    <w:abstractNumId w:val="21"/>
    <w:lvlOverride w:ilvl="0">
      <w:startOverride w:val="1"/>
    </w:lvlOverride>
  </w:num>
  <w:num w:numId="72" w16cid:durableId="1394617749">
    <w:abstractNumId w:val="21"/>
    <w:lvlOverride w:ilvl="0">
      <w:startOverride w:val="1"/>
    </w:lvlOverride>
  </w:num>
  <w:num w:numId="73" w16cid:durableId="1534422289">
    <w:abstractNumId w:val="78"/>
  </w:num>
  <w:num w:numId="74" w16cid:durableId="473722322">
    <w:abstractNumId w:val="21"/>
    <w:lvlOverride w:ilvl="0">
      <w:startOverride w:val="1"/>
    </w:lvlOverride>
  </w:num>
  <w:num w:numId="75" w16cid:durableId="398213769">
    <w:abstractNumId w:val="78"/>
  </w:num>
  <w:num w:numId="76" w16cid:durableId="1181048088">
    <w:abstractNumId w:val="8"/>
    <w:lvlOverride w:ilvl="0">
      <w:startOverride w:val="1"/>
    </w:lvlOverride>
  </w:num>
  <w:num w:numId="77" w16cid:durableId="451363614">
    <w:abstractNumId w:val="8"/>
    <w:lvlOverride w:ilvl="0">
      <w:startOverride w:val="1"/>
    </w:lvlOverride>
  </w:num>
  <w:num w:numId="78" w16cid:durableId="325287747">
    <w:abstractNumId w:val="18"/>
  </w:num>
  <w:num w:numId="79" w16cid:durableId="1495291550">
    <w:abstractNumId w:val="8"/>
    <w:lvlOverride w:ilvl="0">
      <w:startOverride w:val="1"/>
    </w:lvlOverride>
  </w:num>
  <w:num w:numId="80" w16cid:durableId="676540631">
    <w:abstractNumId w:val="18"/>
  </w:num>
  <w:num w:numId="81" w16cid:durableId="1142432176">
    <w:abstractNumId w:val="18"/>
  </w:num>
  <w:num w:numId="82" w16cid:durableId="229661001">
    <w:abstractNumId w:val="8"/>
    <w:lvlOverride w:ilvl="0">
      <w:startOverride w:val="1"/>
    </w:lvlOverride>
  </w:num>
  <w:num w:numId="83" w16cid:durableId="1365860762">
    <w:abstractNumId w:val="36"/>
    <w:lvlOverride w:ilvl="0">
      <w:startOverride w:val="6"/>
    </w:lvlOverride>
  </w:num>
  <w:num w:numId="84" w16cid:durableId="144517384">
    <w:abstractNumId w:val="11"/>
    <w:lvlOverride w:ilvl="0">
      <w:startOverride w:val="11"/>
    </w:lvlOverride>
  </w:num>
  <w:num w:numId="85" w16cid:durableId="1529367836">
    <w:abstractNumId w:val="8"/>
    <w:lvlOverride w:ilvl="0">
      <w:startOverride w:val="1"/>
    </w:lvlOverride>
  </w:num>
  <w:num w:numId="86" w16cid:durableId="2013752172">
    <w:abstractNumId w:val="8"/>
    <w:lvlOverride w:ilvl="0">
      <w:startOverride w:val="1"/>
    </w:lvlOverride>
  </w:num>
  <w:num w:numId="87" w16cid:durableId="2094426948">
    <w:abstractNumId w:val="8"/>
    <w:lvlOverride w:ilvl="0">
      <w:startOverride w:val="1"/>
    </w:lvlOverride>
  </w:num>
  <w:num w:numId="88" w16cid:durableId="1381056704">
    <w:abstractNumId w:val="18"/>
  </w:num>
  <w:num w:numId="89" w16cid:durableId="551118518">
    <w:abstractNumId w:val="8"/>
    <w:lvlOverride w:ilvl="0">
      <w:startOverride w:val="1"/>
    </w:lvlOverride>
  </w:num>
  <w:num w:numId="90" w16cid:durableId="155728502">
    <w:abstractNumId w:val="18"/>
  </w:num>
  <w:num w:numId="91" w16cid:durableId="651566782">
    <w:abstractNumId w:val="7"/>
    <w:lvlOverride w:ilvl="0">
      <w:startOverride w:val="1"/>
    </w:lvlOverride>
  </w:num>
  <w:num w:numId="92" w16cid:durableId="674957645">
    <w:abstractNumId w:val="7"/>
    <w:lvlOverride w:ilvl="0">
      <w:startOverride w:val="1"/>
    </w:lvlOverride>
  </w:num>
  <w:num w:numId="93" w16cid:durableId="193738030">
    <w:abstractNumId w:val="68"/>
  </w:num>
  <w:num w:numId="94" w16cid:durableId="26755737">
    <w:abstractNumId w:val="7"/>
    <w:lvlOverride w:ilvl="0">
      <w:startOverride w:val="1"/>
    </w:lvlOverride>
  </w:num>
  <w:num w:numId="95" w16cid:durableId="1089086788">
    <w:abstractNumId w:val="68"/>
  </w:num>
  <w:num w:numId="96" w16cid:durableId="964042178">
    <w:abstractNumId w:val="7"/>
    <w:lvlOverride w:ilvl="0">
      <w:startOverride w:val="1"/>
    </w:lvlOverride>
  </w:num>
  <w:num w:numId="97" w16cid:durableId="426851690">
    <w:abstractNumId w:val="49"/>
    <w:lvlOverride w:ilvl="0">
      <w:startOverride w:val="6"/>
    </w:lvlOverride>
  </w:num>
  <w:num w:numId="98" w16cid:durableId="1979144330">
    <w:abstractNumId w:val="48"/>
    <w:lvlOverride w:ilvl="0">
      <w:startOverride w:val="11"/>
    </w:lvlOverride>
  </w:num>
  <w:num w:numId="99" w16cid:durableId="1075588941">
    <w:abstractNumId w:val="7"/>
    <w:lvlOverride w:ilvl="0">
      <w:startOverride w:val="1"/>
    </w:lvlOverride>
  </w:num>
  <w:num w:numId="100" w16cid:durableId="872689862">
    <w:abstractNumId w:val="7"/>
    <w:lvlOverride w:ilvl="0">
      <w:startOverride w:val="1"/>
    </w:lvlOverride>
  </w:num>
  <w:num w:numId="101" w16cid:durableId="1039671947">
    <w:abstractNumId w:val="7"/>
    <w:lvlOverride w:ilvl="0">
      <w:startOverride w:val="1"/>
    </w:lvlOverride>
  </w:num>
  <w:num w:numId="102" w16cid:durableId="148059518">
    <w:abstractNumId w:val="68"/>
  </w:num>
  <w:num w:numId="103" w16cid:durableId="1801067902">
    <w:abstractNumId w:val="7"/>
    <w:lvlOverride w:ilvl="0">
      <w:startOverride w:val="1"/>
    </w:lvlOverride>
  </w:num>
  <w:num w:numId="104" w16cid:durableId="2012100964">
    <w:abstractNumId w:val="68"/>
  </w:num>
  <w:num w:numId="105" w16cid:durableId="591166155">
    <w:abstractNumId w:val="80"/>
    <w:lvlOverride w:ilvl="0">
      <w:startOverride w:val="1"/>
    </w:lvlOverride>
  </w:num>
  <w:num w:numId="106" w16cid:durableId="218782896">
    <w:abstractNumId w:val="80"/>
    <w:lvlOverride w:ilvl="0">
      <w:startOverride w:val="1"/>
    </w:lvlOverride>
  </w:num>
  <w:num w:numId="107" w16cid:durableId="511574906">
    <w:abstractNumId w:val="9"/>
  </w:num>
  <w:num w:numId="108" w16cid:durableId="674113501">
    <w:abstractNumId w:val="80"/>
    <w:lvlOverride w:ilvl="0">
      <w:startOverride w:val="1"/>
    </w:lvlOverride>
  </w:num>
  <w:num w:numId="109" w16cid:durableId="391853364">
    <w:abstractNumId w:val="9"/>
  </w:num>
  <w:num w:numId="110" w16cid:durableId="2070809830">
    <w:abstractNumId w:val="9"/>
  </w:num>
  <w:num w:numId="111" w16cid:durableId="2131625852">
    <w:abstractNumId w:val="9"/>
  </w:num>
  <w:num w:numId="112" w16cid:durableId="1866403017">
    <w:abstractNumId w:val="80"/>
    <w:lvlOverride w:ilvl="0">
      <w:startOverride w:val="1"/>
    </w:lvlOverride>
  </w:num>
  <w:num w:numId="113" w16cid:durableId="1972789027">
    <w:abstractNumId w:val="69"/>
    <w:lvlOverride w:ilvl="0">
      <w:startOverride w:val="7"/>
    </w:lvlOverride>
  </w:num>
  <w:num w:numId="114" w16cid:durableId="42874300">
    <w:abstractNumId w:val="23"/>
    <w:lvlOverride w:ilvl="0">
      <w:startOverride w:val="11"/>
    </w:lvlOverride>
  </w:num>
  <w:num w:numId="115" w16cid:durableId="1758088802">
    <w:abstractNumId w:val="80"/>
    <w:lvlOverride w:ilvl="0">
      <w:startOverride w:val="1"/>
    </w:lvlOverride>
  </w:num>
  <w:num w:numId="116" w16cid:durableId="1296444812">
    <w:abstractNumId w:val="80"/>
    <w:lvlOverride w:ilvl="0">
      <w:startOverride w:val="1"/>
    </w:lvlOverride>
  </w:num>
  <w:num w:numId="117" w16cid:durableId="1962376426">
    <w:abstractNumId w:val="80"/>
    <w:lvlOverride w:ilvl="0">
      <w:startOverride w:val="1"/>
    </w:lvlOverride>
  </w:num>
  <w:num w:numId="118" w16cid:durableId="1289777172">
    <w:abstractNumId w:val="9"/>
  </w:num>
  <w:num w:numId="119" w16cid:durableId="354818233">
    <w:abstractNumId w:val="9"/>
  </w:num>
  <w:num w:numId="120" w16cid:durableId="2130121762">
    <w:abstractNumId w:val="80"/>
    <w:lvlOverride w:ilvl="0">
      <w:startOverride w:val="1"/>
    </w:lvlOverride>
  </w:num>
  <w:num w:numId="121" w16cid:durableId="1410930282">
    <w:abstractNumId w:val="9"/>
  </w:num>
  <w:num w:numId="122" w16cid:durableId="1843858643">
    <w:abstractNumId w:val="74"/>
  </w:num>
  <w:num w:numId="123" w16cid:durableId="1638335802">
    <w:abstractNumId w:val="52"/>
    <w:lvlOverride w:ilvl="0">
      <w:startOverride w:val="1"/>
    </w:lvlOverride>
  </w:num>
  <w:num w:numId="124" w16cid:durableId="229735990">
    <w:abstractNumId w:val="52"/>
    <w:lvlOverride w:ilvl="0">
      <w:startOverride w:val="1"/>
    </w:lvlOverride>
  </w:num>
  <w:num w:numId="125" w16cid:durableId="1807509698">
    <w:abstractNumId w:val="74"/>
  </w:num>
  <w:num w:numId="126" w16cid:durableId="1228422739">
    <w:abstractNumId w:val="52"/>
    <w:lvlOverride w:ilvl="0">
      <w:startOverride w:val="1"/>
    </w:lvlOverride>
  </w:num>
  <w:num w:numId="127" w16cid:durableId="78064427">
    <w:abstractNumId w:val="74"/>
  </w:num>
  <w:num w:numId="128" w16cid:durableId="1260676290">
    <w:abstractNumId w:val="74"/>
  </w:num>
  <w:num w:numId="129" w16cid:durableId="2069843825">
    <w:abstractNumId w:val="52"/>
    <w:lvlOverride w:ilvl="0">
      <w:startOverride w:val="1"/>
    </w:lvlOverride>
  </w:num>
  <w:num w:numId="130" w16cid:durableId="1213495214">
    <w:abstractNumId w:val="45"/>
    <w:lvlOverride w:ilvl="0">
      <w:startOverride w:val="8"/>
    </w:lvlOverride>
  </w:num>
  <w:num w:numId="131" w16cid:durableId="1490366317">
    <w:abstractNumId w:val="52"/>
    <w:lvlOverride w:ilvl="0">
      <w:startOverride w:val="1"/>
    </w:lvlOverride>
  </w:num>
  <w:num w:numId="132" w16cid:durableId="1268388142">
    <w:abstractNumId w:val="52"/>
    <w:lvlOverride w:ilvl="0">
      <w:startOverride w:val="1"/>
    </w:lvlOverride>
  </w:num>
  <w:num w:numId="133" w16cid:durableId="1155031881">
    <w:abstractNumId w:val="52"/>
    <w:lvlOverride w:ilvl="0">
      <w:startOverride w:val="1"/>
    </w:lvlOverride>
  </w:num>
  <w:num w:numId="134" w16cid:durableId="1099135320">
    <w:abstractNumId w:val="74"/>
  </w:num>
  <w:num w:numId="135" w16cid:durableId="1909807228">
    <w:abstractNumId w:val="52"/>
    <w:lvlOverride w:ilvl="0">
      <w:startOverride w:val="1"/>
    </w:lvlOverride>
  </w:num>
  <w:num w:numId="136" w16cid:durableId="1200702792">
    <w:abstractNumId w:val="74"/>
  </w:num>
  <w:num w:numId="137" w16cid:durableId="2077436733">
    <w:abstractNumId w:val="66"/>
    <w:lvlOverride w:ilvl="0">
      <w:startOverride w:val="1"/>
    </w:lvlOverride>
  </w:num>
  <w:num w:numId="138" w16cid:durableId="2032103284">
    <w:abstractNumId w:val="66"/>
    <w:lvlOverride w:ilvl="0">
      <w:startOverride w:val="1"/>
    </w:lvlOverride>
  </w:num>
  <w:num w:numId="139" w16cid:durableId="1059786186">
    <w:abstractNumId w:val="0"/>
  </w:num>
  <w:num w:numId="140" w16cid:durableId="566571510">
    <w:abstractNumId w:val="66"/>
    <w:lvlOverride w:ilvl="0">
      <w:startOverride w:val="1"/>
    </w:lvlOverride>
  </w:num>
  <w:num w:numId="141" w16cid:durableId="1901789746">
    <w:abstractNumId w:val="0"/>
  </w:num>
  <w:num w:numId="142" w16cid:durableId="1402479957">
    <w:abstractNumId w:val="66"/>
    <w:lvlOverride w:ilvl="0">
      <w:startOverride w:val="1"/>
    </w:lvlOverride>
  </w:num>
  <w:num w:numId="143" w16cid:durableId="639655130">
    <w:abstractNumId w:val="31"/>
    <w:lvlOverride w:ilvl="0">
      <w:startOverride w:val="7"/>
    </w:lvlOverride>
  </w:num>
  <w:num w:numId="144" w16cid:durableId="1445230861">
    <w:abstractNumId w:val="66"/>
    <w:lvlOverride w:ilvl="0">
      <w:startOverride w:val="1"/>
    </w:lvlOverride>
  </w:num>
  <w:num w:numId="145" w16cid:durableId="374089731">
    <w:abstractNumId w:val="66"/>
    <w:lvlOverride w:ilvl="0">
      <w:startOverride w:val="1"/>
    </w:lvlOverride>
  </w:num>
  <w:num w:numId="146" w16cid:durableId="1117213833">
    <w:abstractNumId w:val="66"/>
    <w:lvlOverride w:ilvl="0">
      <w:startOverride w:val="1"/>
    </w:lvlOverride>
  </w:num>
  <w:num w:numId="147" w16cid:durableId="1912345095">
    <w:abstractNumId w:val="0"/>
  </w:num>
  <w:num w:numId="148" w16cid:durableId="873466139">
    <w:abstractNumId w:val="66"/>
    <w:lvlOverride w:ilvl="0">
      <w:startOverride w:val="1"/>
    </w:lvlOverride>
  </w:num>
  <w:num w:numId="149" w16cid:durableId="1779793437">
    <w:abstractNumId w:val="0"/>
  </w:num>
  <w:num w:numId="150" w16cid:durableId="589703266">
    <w:abstractNumId w:val="3"/>
    <w:lvlOverride w:ilvl="0">
      <w:startOverride w:val="1"/>
    </w:lvlOverride>
  </w:num>
  <w:num w:numId="151" w16cid:durableId="884298786">
    <w:abstractNumId w:val="3"/>
    <w:lvlOverride w:ilvl="0">
      <w:startOverride w:val="1"/>
    </w:lvlOverride>
  </w:num>
  <w:num w:numId="152" w16cid:durableId="1861699363">
    <w:abstractNumId w:val="10"/>
  </w:num>
  <w:num w:numId="153" w16cid:durableId="1432511099">
    <w:abstractNumId w:val="3"/>
    <w:lvlOverride w:ilvl="0">
      <w:startOverride w:val="1"/>
    </w:lvlOverride>
  </w:num>
  <w:num w:numId="154" w16cid:durableId="752435945">
    <w:abstractNumId w:val="10"/>
  </w:num>
  <w:num w:numId="155" w16cid:durableId="544486649">
    <w:abstractNumId w:val="3"/>
    <w:lvlOverride w:ilvl="0">
      <w:startOverride w:val="1"/>
    </w:lvlOverride>
  </w:num>
  <w:num w:numId="156" w16cid:durableId="742457478">
    <w:abstractNumId w:val="43"/>
    <w:lvlOverride w:ilvl="0">
      <w:startOverride w:val="7"/>
    </w:lvlOverride>
  </w:num>
  <w:num w:numId="157" w16cid:durableId="832522996">
    <w:abstractNumId w:val="3"/>
    <w:lvlOverride w:ilvl="0">
      <w:startOverride w:val="1"/>
    </w:lvlOverride>
  </w:num>
  <w:num w:numId="158" w16cid:durableId="715665586">
    <w:abstractNumId w:val="3"/>
    <w:lvlOverride w:ilvl="0">
      <w:startOverride w:val="1"/>
    </w:lvlOverride>
  </w:num>
  <w:num w:numId="159" w16cid:durableId="1265259806">
    <w:abstractNumId w:val="3"/>
    <w:lvlOverride w:ilvl="0">
      <w:startOverride w:val="1"/>
    </w:lvlOverride>
  </w:num>
  <w:num w:numId="160" w16cid:durableId="1520973537">
    <w:abstractNumId w:val="10"/>
  </w:num>
  <w:num w:numId="161" w16cid:durableId="1261642206">
    <w:abstractNumId w:val="3"/>
    <w:lvlOverride w:ilvl="0">
      <w:startOverride w:val="1"/>
    </w:lvlOverride>
  </w:num>
  <w:num w:numId="162" w16cid:durableId="486633291">
    <w:abstractNumId w:val="10"/>
  </w:num>
  <w:num w:numId="163" w16cid:durableId="708529957">
    <w:abstractNumId w:val="51"/>
    <w:lvlOverride w:ilvl="0">
      <w:startOverride w:val="1"/>
    </w:lvlOverride>
  </w:num>
  <w:num w:numId="164" w16cid:durableId="589702668">
    <w:abstractNumId w:val="51"/>
    <w:lvlOverride w:ilvl="0">
      <w:startOverride w:val="1"/>
    </w:lvlOverride>
  </w:num>
  <w:num w:numId="165" w16cid:durableId="1096905487">
    <w:abstractNumId w:val="60"/>
  </w:num>
  <w:num w:numId="166" w16cid:durableId="398334656">
    <w:abstractNumId w:val="51"/>
    <w:lvlOverride w:ilvl="0">
      <w:startOverride w:val="1"/>
    </w:lvlOverride>
  </w:num>
  <w:num w:numId="167" w16cid:durableId="1992637406">
    <w:abstractNumId w:val="60"/>
  </w:num>
  <w:num w:numId="168" w16cid:durableId="226262738">
    <w:abstractNumId w:val="60"/>
  </w:num>
  <w:num w:numId="169" w16cid:durableId="1353724768">
    <w:abstractNumId w:val="51"/>
    <w:lvlOverride w:ilvl="0">
      <w:startOverride w:val="1"/>
    </w:lvlOverride>
  </w:num>
  <w:num w:numId="170" w16cid:durableId="791478728">
    <w:abstractNumId w:val="33"/>
    <w:lvlOverride w:ilvl="0">
      <w:startOverride w:val="7"/>
    </w:lvlOverride>
  </w:num>
  <w:num w:numId="171" w16cid:durableId="11688537">
    <w:abstractNumId w:val="51"/>
    <w:lvlOverride w:ilvl="0">
      <w:startOverride w:val="1"/>
    </w:lvlOverride>
  </w:num>
  <w:num w:numId="172" w16cid:durableId="111363656">
    <w:abstractNumId w:val="51"/>
    <w:lvlOverride w:ilvl="0">
      <w:startOverride w:val="1"/>
    </w:lvlOverride>
  </w:num>
  <w:num w:numId="173" w16cid:durableId="1131216933">
    <w:abstractNumId w:val="51"/>
    <w:lvlOverride w:ilvl="0">
      <w:startOverride w:val="1"/>
    </w:lvlOverride>
  </w:num>
  <w:num w:numId="174" w16cid:durableId="1870989960">
    <w:abstractNumId w:val="60"/>
  </w:num>
  <w:num w:numId="175" w16cid:durableId="486289445">
    <w:abstractNumId w:val="51"/>
    <w:lvlOverride w:ilvl="0">
      <w:startOverride w:val="1"/>
    </w:lvlOverride>
  </w:num>
  <w:num w:numId="176" w16cid:durableId="566767019">
    <w:abstractNumId w:val="60"/>
  </w:num>
  <w:num w:numId="177" w16cid:durableId="87847319">
    <w:abstractNumId w:val="64"/>
    <w:lvlOverride w:ilvl="0">
      <w:startOverride w:val="1"/>
    </w:lvlOverride>
  </w:num>
  <w:num w:numId="178" w16cid:durableId="1416974970">
    <w:abstractNumId w:val="64"/>
    <w:lvlOverride w:ilvl="0">
      <w:startOverride w:val="1"/>
    </w:lvlOverride>
  </w:num>
  <w:num w:numId="179" w16cid:durableId="2076925630">
    <w:abstractNumId w:val="79"/>
  </w:num>
  <w:num w:numId="180" w16cid:durableId="1408068594">
    <w:abstractNumId w:val="64"/>
    <w:lvlOverride w:ilvl="0">
      <w:startOverride w:val="1"/>
    </w:lvlOverride>
  </w:num>
  <w:num w:numId="181" w16cid:durableId="1124881562">
    <w:abstractNumId w:val="79"/>
  </w:num>
  <w:num w:numId="182" w16cid:durableId="1187134798">
    <w:abstractNumId w:val="79"/>
  </w:num>
  <w:num w:numId="183" w16cid:durableId="998654718">
    <w:abstractNumId w:val="79"/>
  </w:num>
  <w:num w:numId="184" w16cid:durableId="1655451991">
    <w:abstractNumId w:val="79"/>
  </w:num>
  <w:num w:numId="185" w16cid:durableId="1145243280">
    <w:abstractNumId w:val="64"/>
    <w:lvlOverride w:ilvl="0">
      <w:startOverride w:val="1"/>
    </w:lvlOverride>
  </w:num>
  <w:num w:numId="186" w16cid:durableId="152724607">
    <w:abstractNumId w:val="64"/>
    <w:lvlOverride w:ilvl="0">
      <w:startOverride w:val="1"/>
    </w:lvlOverride>
  </w:num>
  <w:num w:numId="187" w16cid:durableId="1816794171">
    <w:abstractNumId w:val="64"/>
    <w:lvlOverride w:ilvl="0">
      <w:startOverride w:val="1"/>
    </w:lvlOverride>
  </w:num>
  <w:num w:numId="188" w16cid:durableId="1060713676">
    <w:abstractNumId w:val="64"/>
    <w:lvlOverride w:ilvl="0">
      <w:startOverride w:val="1"/>
    </w:lvlOverride>
  </w:num>
  <w:num w:numId="189" w16cid:durableId="2138792678">
    <w:abstractNumId w:val="79"/>
  </w:num>
  <w:num w:numId="190" w16cid:durableId="655915821">
    <w:abstractNumId w:val="64"/>
    <w:lvlOverride w:ilvl="0">
      <w:startOverride w:val="1"/>
    </w:lvlOverride>
  </w:num>
  <w:num w:numId="191" w16cid:durableId="2023849834">
    <w:abstractNumId w:val="79"/>
  </w:num>
  <w:num w:numId="192" w16cid:durableId="505636721">
    <w:abstractNumId w:val="1"/>
    <w:lvlOverride w:ilvl="0">
      <w:startOverride w:val="1"/>
    </w:lvlOverride>
  </w:num>
  <w:num w:numId="193" w16cid:durableId="583300889">
    <w:abstractNumId w:val="1"/>
    <w:lvlOverride w:ilvl="0">
      <w:startOverride w:val="1"/>
    </w:lvlOverride>
  </w:num>
  <w:num w:numId="194" w16cid:durableId="1906525671">
    <w:abstractNumId w:val="73"/>
  </w:num>
  <w:num w:numId="195" w16cid:durableId="1134562943">
    <w:abstractNumId w:val="1"/>
    <w:lvlOverride w:ilvl="0">
      <w:startOverride w:val="1"/>
    </w:lvlOverride>
  </w:num>
  <w:num w:numId="196" w16cid:durableId="722289589">
    <w:abstractNumId w:val="1"/>
    <w:lvlOverride w:ilvl="0">
      <w:startOverride w:val="1"/>
    </w:lvlOverride>
  </w:num>
  <w:num w:numId="197" w16cid:durableId="2095079953">
    <w:abstractNumId w:val="1"/>
    <w:lvlOverride w:ilvl="0">
      <w:startOverride w:val="1"/>
    </w:lvlOverride>
  </w:num>
  <w:num w:numId="198" w16cid:durableId="1856075298">
    <w:abstractNumId w:val="1"/>
    <w:lvlOverride w:ilvl="0">
      <w:startOverride w:val="1"/>
    </w:lvlOverride>
  </w:num>
  <w:num w:numId="199" w16cid:durableId="1012147324">
    <w:abstractNumId w:val="1"/>
    <w:lvlOverride w:ilvl="0">
      <w:startOverride w:val="1"/>
    </w:lvlOverride>
  </w:num>
  <w:num w:numId="200" w16cid:durableId="313264567">
    <w:abstractNumId w:val="73"/>
  </w:num>
  <w:num w:numId="201" w16cid:durableId="1717660968">
    <w:abstractNumId w:val="1"/>
    <w:lvlOverride w:ilvl="0">
      <w:startOverride w:val="1"/>
    </w:lvlOverride>
  </w:num>
  <w:num w:numId="202" w16cid:durableId="270286936">
    <w:abstractNumId w:val="73"/>
  </w:num>
  <w:num w:numId="203" w16cid:durableId="1264998935">
    <w:abstractNumId w:val="77"/>
    <w:lvlOverride w:ilvl="0">
      <w:startOverride w:val="1"/>
    </w:lvlOverride>
  </w:num>
  <w:num w:numId="204" w16cid:durableId="1900096725">
    <w:abstractNumId w:val="77"/>
    <w:lvlOverride w:ilvl="0">
      <w:startOverride w:val="1"/>
    </w:lvlOverride>
  </w:num>
  <w:num w:numId="205" w16cid:durableId="2111967036">
    <w:abstractNumId w:val="44"/>
  </w:num>
  <w:num w:numId="206" w16cid:durableId="2073001188">
    <w:abstractNumId w:val="77"/>
    <w:lvlOverride w:ilvl="0">
      <w:startOverride w:val="1"/>
    </w:lvlOverride>
  </w:num>
  <w:num w:numId="207" w16cid:durableId="195698487">
    <w:abstractNumId w:val="44"/>
  </w:num>
  <w:num w:numId="208" w16cid:durableId="1852255335">
    <w:abstractNumId w:val="77"/>
    <w:lvlOverride w:ilvl="0">
      <w:startOverride w:val="1"/>
    </w:lvlOverride>
  </w:num>
  <w:num w:numId="209" w16cid:durableId="1808739699">
    <w:abstractNumId w:val="77"/>
    <w:lvlOverride w:ilvl="0">
      <w:startOverride w:val="1"/>
    </w:lvlOverride>
  </w:num>
  <w:num w:numId="210" w16cid:durableId="1800607460">
    <w:abstractNumId w:val="77"/>
    <w:lvlOverride w:ilvl="0">
      <w:startOverride w:val="1"/>
    </w:lvlOverride>
  </w:num>
  <w:num w:numId="211" w16cid:durableId="261962164">
    <w:abstractNumId w:val="77"/>
    <w:lvlOverride w:ilvl="0">
      <w:startOverride w:val="1"/>
    </w:lvlOverride>
  </w:num>
  <w:num w:numId="212" w16cid:durableId="1927610666">
    <w:abstractNumId w:val="77"/>
    <w:lvlOverride w:ilvl="0">
      <w:startOverride w:val="1"/>
    </w:lvlOverride>
  </w:num>
  <w:num w:numId="213" w16cid:durableId="840580883">
    <w:abstractNumId w:val="44"/>
  </w:num>
  <w:num w:numId="214" w16cid:durableId="723064723">
    <w:abstractNumId w:val="65"/>
    <w:lvlOverride w:ilvl="0">
      <w:startOverride w:val="1"/>
    </w:lvlOverride>
  </w:num>
  <w:num w:numId="215" w16cid:durableId="1125276079">
    <w:abstractNumId w:val="65"/>
    <w:lvlOverride w:ilvl="0">
      <w:startOverride w:val="1"/>
    </w:lvlOverride>
  </w:num>
  <w:num w:numId="216" w16cid:durableId="1040475131">
    <w:abstractNumId w:val="65"/>
    <w:lvlOverride w:ilvl="0">
      <w:startOverride w:val="1"/>
    </w:lvlOverride>
  </w:num>
  <w:num w:numId="217" w16cid:durableId="1987202249">
    <w:abstractNumId w:val="32"/>
  </w:num>
  <w:num w:numId="218" w16cid:durableId="1046489395">
    <w:abstractNumId w:val="65"/>
    <w:lvlOverride w:ilvl="0">
      <w:startOverride w:val="1"/>
    </w:lvlOverride>
  </w:num>
  <w:num w:numId="219" w16cid:durableId="1507331984">
    <w:abstractNumId w:val="65"/>
    <w:lvlOverride w:ilvl="0">
      <w:startOverride w:val="1"/>
    </w:lvlOverride>
  </w:num>
  <w:num w:numId="220" w16cid:durableId="1244871014">
    <w:abstractNumId w:val="65"/>
    <w:lvlOverride w:ilvl="0">
      <w:startOverride w:val="1"/>
    </w:lvlOverride>
  </w:num>
  <w:num w:numId="221" w16cid:durableId="1167089055">
    <w:abstractNumId w:val="65"/>
    <w:lvlOverride w:ilvl="0">
      <w:startOverride w:val="1"/>
    </w:lvlOverride>
  </w:num>
  <w:num w:numId="222" w16cid:durableId="1302342930">
    <w:abstractNumId w:val="65"/>
    <w:lvlOverride w:ilvl="0">
      <w:startOverride w:val="1"/>
    </w:lvlOverride>
  </w:num>
  <w:num w:numId="223" w16cid:durableId="1389694035">
    <w:abstractNumId w:val="32"/>
  </w:num>
  <w:num w:numId="224" w16cid:durableId="267124831">
    <w:abstractNumId w:val="2"/>
    <w:lvlOverride w:ilvl="0">
      <w:startOverride w:val="1"/>
    </w:lvlOverride>
  </w:num>
  <w:num w:numId="225" w16cid:durableId="1558668898">
    <w:abstractNumId w:val="2"/>
    <w:lvlOverride w:ilvl="0">
      <w:startOverride w:val="1"/>
    </w:lvlOverride>
  </w:num>
  <w:num w:numId="226" w16cid:durableId="1718696727">
    <w:abstractNumId w:val="27"/>
  </w:num>
  <w:num w:numId="227" w16cid:durableId="1857645795">
    <w:abstractNumId w:val="2"/>
    <w:lvlOverride w:ilvl="0">
      <w:startOverride w:val="1"/>
    </w:lvlOverride>
  </w:num>
  <w:num w:numId="228" w16cid:durableId="217785824">
    <w:abstractNumId w:val="27"/>
  </w:num>
  <w:num w:numId="229" w16cid:durableId="723219337">
    <w:abstractNumId w:val="27"/>
  </w:num>
  <w:num w:numId="230" w16cid:durableId="866529935">
    <w:abstractNumId w:val="2"/>
    <w:lvlOverride w:ilvl="0">
      <w:startOverride w:val="1"/>
    </w:lvlOverride>
  </w:num>
  <w:num w:numId="231" w16cid:durableId="638458478">
    <w:abstractNumId w:val="27"/>
  </w:num>
  <w:num w:numId="232" w16cid:durableId="1466000856">
    <w:abstractNumId w:val="2"/>
    <w:lvlOverride w:ilvl="0">
      <w:startOverride w:val="1"/>
    </w:lvlOverride>
  </w:num>
  <w:num w:numId="233" w16cid:durableId="423965086">
    <w:abstractNumId w:val="2"/>
    <w:lvlOverride w:ilvl="0">
      <w:startOverride w:val="1"/>
    </w:lvlOverride>
  </w:num>
  <w:num w:numId="234" w16cid:durableId="454520045">
    <w:abstractNumId w:val="2"/>
    <w:lvlOverride w:ilvl="0">
      <w:startOverride w:val="1"/>
    </w:lvlOverride>
  </w:num>
  <w:num w:numId="235" w16cid:durableId="599025631">
    <w:abstractNumId w:val="2"/>
    <w:lvlOverride w:ilvl="0">
      <w:startOverride w:val="1"/>
    </w:lvlOverride>
  </w:num>
  <w:num w:numId="236" w16cid:durableId="1684353704">
    <w:abstractNumId w:val="2"/>
    <w:lvlOverride w:ilvl="0">
      <w:startOverride w:val="1"/>
    </w:lvlOverride>
  </w:num>
  <w:num w:numId="237" w16cid:durableId="1213731341">
    <w:abstractNumId w:val="27"/>
  </w:num>
  <w:num w:numId="238" w16cid:durableId="896865409">
    <w:abstractNumId w:val="25"/>
    <w:lvlOverride w:ilvl="0">
      <w:startOverride w:val="1"/>
    </w:lvlOverride>
  </w:num>
  <w:num w:numId="239" w16cid:durableId="581528247">
    <w:abstractNumId w:val="25"/>
    <w:lvlOverride w:ilvl="0">
      <w:startOverride w:val="1"/>
    </w:lvlOverride>
  </w:num>
  <w:num w:numId="240" w16cid:durableId="1907063227">
    <w:abstractNumId w:val="25"/>
    <w:lvlOverride w:ilvl="0">
      <w:startOverride w:val="1"/>
    </w:lvlOverride>
  </w:num>
  <w:num w:numId="241" w16cid:durableId="2063941149">
    <w:abstractNumId w:val="50"/>
  </w:num>
  <w:num w:numId="242" w16cid:durableId="723068554">
    <w:abstractNumId w:val="25"/>
    <w:lvlOverride w:ilvl="0">
      <w:startOverride w:val="1"/>
    </w:lvlOverride>
  </w:num>
  <w:num w:numId="243" w16cid:durableId="279529625">
    <w:abstractNumId w:val="25"/>
    <w:lvlOverride w:ilvl="0">
      <w:startOverride w:val="1"/>
    </w:lvlOverride>
  </w:num>
  <w:num w:numId="244" w16cid:durableId="1047531141">
    <w:abstractNumId w:val="25"/>
    <w:lvlOverride w:ilvl="0">
      <w:startOverride w:val="1"/>
    </w:lvlOverride>
  </w:num>
  <w:num w:numId="245" w16cid:durableId="1788544430">
    <w:abstractNumId w:val="25"/>
    <w:lvlOverride w:ilvl="0">
      <w:startOverride w:val="1"/>
    </w:lvlOverride>
  </w:num>
  <w:num w:numId="246" w16cid:durableId="1113981202">
    <w:abstractNumId w:val="25"/>
    <w:lvlOverride w:ilvl="0">
      <w:startOverride w:val="1"/>
    </w:lvlOverride>
  </w:num>
  <w:num w:numId="247" w16cid:durableId="2090420879">
    <w:abstractNumId w:val="50"/>
  </w:num>
  <w:num w:numId="248" w16cid:durableId="92940477">
    <w:abstractNumId w:val="24"/>
    <w:lvlOverride w:ilvl="0">
      <w:startOverride w:val="1"/>
    </w:lvlOverride>
  </w:num>
  <w:num w:numId="249" w16cid:durableId="245653976">
    <w:abstractNumId w:val="24"/>
    <w:lvlOverride w:ilvl="0">
      <w:startOverride w:val="1"/>
    </w:lvlOverride>
  </w:num>
  <w:num w:numId="250" w16cid:durableId="134031490">
    <w:abstractNumId w:val="24"/>
    <w:lvlOverride w:ilvl="0">
      <w:startOverride w:val="1"/>
    </w:lvlOverride>
  </w:num>
  <w:num w:numId="251" w16cid:durableId="345909642">
    <w:abstractNumId w:val="24"/>
    <w:lvlOverride w:ilvl="0">
      <w:startOverride w:val="1"/>
    </w:lvlOverride>
  </w:num>
  <w:num w:numId="252" w16cid:durableId="793405742">
    <w:abstractNumId w:val="24"/>
    <w:lvlOverride w:ilvl="0">
      <w:startOverride w:val="1"/>
    </w:lvlOverride>
  </w:num>
  <w:num w:numId="253" w16cid:durableId="635718727">
    <w:abstractNumId w:val="24"/>
    <w:lvlOverride w:ilvl="0">
      <w:startOverride w:val="1"/>
    </w:lvlOverride>
  </w:num>
  <w:num w:numId="254" w16cid:durableId="1053962196">
    <w:abstractNumId w:val="24"/>
    <w:lvlOverride w:ilvl="0">
      <w:startOverride w:val="1"/>
    </w:lvlOverride>
  </w:num>
  <w:num w:numId="255" w16cid:durableId="1646742468">
    <w:abstractNumId w:val="24"/>
    <w:lvlOverride w:ilvl="0">
      <w:startOverride w:val="1"/>
    </w:lvlOverride>
  </w:num>
  <w:num w:numId="256" w16cid:durableId="202521732">
    <w:abstractNumId w:val="24"/>
    <w:lvlOverride w:ilvl="0">
      <w:startOverride w:val="1"/>
    </w:lvlOverride>
  </w:num>
  <w:num w:numId="257" w16cid:durableId="2010524739">
    <w:abstractNumId w:val="24"/>
    <w:lvlOverride w:ilvl="0">
      <w:startOverride w:val="1"/>
    </w:lvlOverride>
  </w:num>
  <w:num w:numId="258" w16cid:durableId="67924642">
    <w:abstractNumId w:val="14"/>
  </w:num>
  <w:num w:numId="259" w16cid:durableId="1829638822">
    <w:abstractNumId w:val="34"/>
  </w:num>
  <w:num w:numId="260" w16cid:durableId="603072943">
    <w:abstractNumId w:val="22"/>
    <w:lvlOverride w:ilvl="0">
      <w:startOverride w:val="1"/>
    </w:lvlOverride>
  </w:num>
  <w:num w:numId="261" w16cid:durableId="2001956150">
    <w:abstractNumId w:val="22"/>
    <w:lvlOverride w:ilvl="0">
      <w:startOverride w:val="1"/>
    </w:lvlOverride>
  </w:num>
  <w:num w:numId="262" w16cid:durableId="1418792955">
    <w:abstractNumId w:val="22"/>
    <w:lvlOverride w:ilvl="0">
      <w:startOverride w:val="1"/>
    </w:lvlOverride>
  </w:num>
  <w:num w:numId="263" w16cid:durableId="1489590195">
    <w:abstractNumId w:val="22"/>
    <w:lvlOverride w:ilvl="0">
      <w:startOverride w:val="1"/>
    </w:lvlOverride>
  </w:num>
  <w:num w:numId="264" w16cid:durableId="1716735986">
    <w:abstractNumId w:val="22"/>
    <w:lvlOverride w:ilvl="0">
      <w:startOverride w:val="1"/>
    </w:lvlOverride>
  </w:num>
  <w:num w:numId="265" w16cid:durableId="1534727109">
    <w:abstractNumId w:val="22"/>
    <w:lvlOverride w:ilvl="0">
      <w:startOverride w:val="1"/>
    </w:lvlOverride>
  </w:num>
  <w:num w:numId="266" w16cid:durableId="1575044111">
    <w:abstractNumId w:val="22"/>
    <w:lvlOverride w:ilvl="0">
      <w:startOverride w:val="1"/>
    </w:lvlOverride>
  </w:num>
  <w:num w:numId="267" w16cid:durableId="1167787130">
    <w:abstractNumId w:val="67"/>
    <w:lvlOverride w:ilvl="0">
      <w:startOverride w:val="1"/>
    </w:lvlOverride>
  </w:num>
  <w:num w:numId="268" w16cid:durableId="1417047698">
    <w:abstractNumId w:val="67"/>
    <w:lvlOverride w:ilvl="0">
      <w:startOverride w:val="1"/>
    </w:lvlOverride>
  </w:num>
  <w:num w:numId="269" w16cid:durableId="853375701">
    <w:abstractNumId w:val="67"/>
    <w:lvlOverride w:ilvl="0">
      <w:startOverride w:val="1"/>
    </w:lvlOverride>
  </w:num>
  <w:num w:numId="270" w16cid:durableId="299461870">
    <w:abstractNumId w:val="67"/>
    <w:lvlOverride w:ilvl="0">
      <w:startOverride w:val="1"/>
    </w:lvlOverride>
  </w:num>
  <w:num w:numId="271" w16cid:durableId="734469523">
    <w:abstractNumId w:val="67"/>
    <w:lvlOverride w:ilvl="0">
      <w:startOverride w:val="1"/>
    </w:lvlOverride>
  </w:num>
  <w:num w:numId="272" w16cid:durableId="891431324">
    <w:abstractNumId w:val="67"/>
    <w:lvlOverride w:ilvl="0">
      <w:startOverride w:val="1"/>
    </w:lvlOverride>
  </w:num>
  <w:num w:numId="273" w16cid:durableId="1841773344">
    <w:abstractNumId w:val="67"/>
    <w:lvlOverride w:ilvl="0">
      <w:startOverride w:val="1"/>
    </w:lvlOverride>
  </w:num>
  <w:num w:numId="274" w16cid:durableId="562838770">
    <w:abstractNumId w:val="67"/>
    <w:lvlOverride w:ilvl="0">
      <w:startOverride w:val="1"/>
    </w:lvlOverride>
  </w:num>
  <w:num w:numId="275" w16cid:durableId="1349674458">
    <w:abstractNumId w:val="53"/>
  </w:num>
  <w:num w:numId="276" w16cid:durableId="88089781">
    <w:abstractNumId w:val="20"/>
    <w:lvlOverride w:ilvl="0">
      <w:startOverride w:val="1"/>
    </w:lvlOverride>
  </w:num>
  <w:num w:numId="277" w16cid:durableId="651373752">
    <w:abstractNumId w:val="20"/>
    <w:lvlOverride w:ilvl="0">
      <w:startOverride w:val="1"/>
    </w:lvlOverride>
  </w:num>
  <w:num w:numId="278" w16cid:durableId="3627539">
    <w:abstractNumId w:val="20"/>
    <w:lvlOverride w:ilvl="0">
      <w:startOverride w:val="1"/>
    </w:lvlOverride>
  </w:num>
  <w:num w:numId="279" w16cid:durableId="1387559751">
    <w:abstractNumId w:val="20"/>
    <w:lvlOverride w:ilvl="0">
      <w:startOverride w:val="1"/>
    </w:lvlOverride>
  </w:num>
  <w:num w:numId="280" w16cid:durableId="825777242">
    <w:abstractNumId w:val="20"/>
    <w:lvlOverride w:ilvl="0">
      <w:startOverride w:val="1"/>
    </w:lvlOverride>
  </w:num>
  <w:num w:numId="281" w16cid:durableId="541208715">
    <w:abstractNumId w:val="13"/>
    <w:lvlOverride w:ilvl="0">
      <w:startOverride w:val="1"/>
    </w:lvlOverride>
  </w:num>
  <w:num w:numId="282" w16cid:durableId="894972720">
    <w:abstractNumId w:val="13"/>
    <w:lvlOverride w:ilvl="0">
      <w:startOverride w:val="1"/>
    </w:lvlOverride>
  </w:num>
  <w:num w:numId="283" w16cid:durableId="1411192066">
    <w:abstractNumId w:val="13"/>
    <w:lvlOverride w:ilvl="0">
      <w:startOverride w:val="1"/>
    </w:lvlOverride>
  </w:num>
  <w:num w:numId="284" w16cid:durableId="2091467590">
    <w:abstractNumId w:val="13"/>
    <w:lvlOverride w:ilvl="0">
      <w:startOverride w:val="1"/>
    </w:lvlOverride>
  </w:num>
  <w:num w:numId="285" w16cid:durableId="1958174744">
    <w:abstractNumId w:val="13"/>
    <w:lvlOverride w:ilvl="0">
      <w:startOverride w:val="1"/>
    </w:lvlOverride>
  </w:num>
  <w:num w:numId="286" w16cid:durableId="2043901429">
    <w:abstractNumId w:val="16"/>
    <w:lvlOverride w:ilvl="0">
      <w:startOverride w:val="1"/>
    </w:lvlOverride>
  </w:num>
  <w:num w:numId="287" w16cid:durableId="253783766">
    <w:abstractNumId w:val="16"/>
    <w:lvlOverride w:ilvl="0">
      <w:startOverride w:val="1"/>
    </w:lvlOverride>
  </w:num>
  <w:num w:numId="288" w16cid:durableId="1234511989">
    <w:abstractNumId w:val="16"/>
    <w:lvlOverride w:ilvl="0">
      <w:startOverride w:val="1"/>
    </w:lvlOverride>
  </w:num>
  <w:num w:numId="289" w16cid:durableId="2034570656">
    <w:abstractNumId w:val="16"/>
    <w:lvlOverride w:ilvl="0">
      <w:startOverride w:val="1"/>
    </w:lvlOverride>
  </w:num>
  <w:num w:numId="290" w16cid:durableId="734745457">
    <w:abstractNumId w:val="16"/>
    <w:lvlOverride w:ilvl="0">
      <w:startOverride w:val="1"/>
    </w:lvlOverride>
  </w:num>
  <w:num w:numId="291" w16cid:durableId="1831479926">
    <w:abstractNumId w:val="61"/>
    <w:lvlOverride w:ilvl="0">
      <w:startOverride w:val="1"/>
    </w:lvlOverride>
  </w:num>
  <w:num w:numId="292" w16cid:durableId="174852135">
    <w:abstractNumId w:val="61"/>
    <w:lvlOverride w:ilvl="0">
      <w:startOverride w:val="1"/>
    </w:lvlOverride>
  </w:num>
  <w:num w:numId="293" w16cid:durableId="945236126">
    <w:abstractNumId w:val="61"/>
    <w:lvlOverride w:ilvl="0">
      <w:startOverride w:val="1"/>
    </w:lvlOverride>
  </w:num>
  <w:num w:numId="294" w16cid:durableId="2004502588">
    <w:abstractNumId w:val="61"/>
    <w:lvlOverride w:ilvl="0">
      <w:startOverride w:val="1"/>
    </w:lvlOverride>
  </w:num>
  <w:num w:numId="295" w16cid:durableId="1944218618">
    <w:abstractNumId w:val="61"/>
    <w:lvlOverride w:ilvl="0">
      <w:startOverride w:val="1"/>
    </w:lvlOverride>
  </w:num>
  <w:num w:numId="296" w16cid:durableId="1049304773">
    <w:abstractNumId w:val="57"/>
    <w:lvlOverride w:ilvl="0">
      <w:startOverride w:val="1"/>
    </w:lvlOverride>
  </w:num>
  <w:num w:numId="297" w16cid:durableId="299726943">
    <w:abstractNumId w:val="57"/>
    <w:lvlOverride w:ilvl="0">
      <w:startOverride w:val="1"/>
    </w:lvlOverride>
  </w:num>
  <w:num w:numId="298" w16cid:durableId="1537040864">
    <w:abstractNumId w:val="57"/>
    <w:lvlOverride w:ilvl="0">
      <w:startOverride w:val="1"/>
    </w:lvlOverride>
  </w:num>
  <w:num w:numId="299" w16cid:durableId="1905289555">
    <w:abstractNumId w:val="57"/>
    <w:lvlOverride w:ilvl="0">
      <w:startOverride w:val="1"/>
    </w:lvlOverride>
  </w:num>
  <w:num w:numId="300" w16cid:durableId="974335903">
    <w:abstractNumId w:val="57"/>
    <w:lvlOverride w:ilvl="0">
      <w:startOverride w:val="1"/>
    </w:lvlOverride>
  </w:num>
  <w:num w:numId="301" w16cid:durableId="1773818259">
    <w:abstractNumId w:val="15"/>
    <w:lvlOverride w:ilvl="0">
      <w:startOverride w:val="1"/>
    </w:lvlOverride>
  </w:num>
  <w:num w:numId="302" w16cid:durableId="917713794">
    <w:abstractNumId w:val="15"/>
    <w:lvlOverride w:ilvl="0">
      <w:startOverride w:val="1"/>
    </w:lvlOverride>
  </w:num>
  <w:num w:numId="303" w16cid:durableId="1586188836">
    <w:abstractNumId w:val="15"/>
    <w:lvlOverride w:ilvl="0">
      <w:startOverride w:val="1"/>
    </w:lvlOverride>
  </w:num>
  <w:num w:numId="304" w16cid:durableId="2033611026">
    <w:abstractNumId w:val="15"/>
    <w:lvlOverride w:ilvl="0">
      <w:startOverride w:val="1"/>
    </w:lvlOverride>
  </w:num>
  <w:num w:numId="305" w16cid:durableId="1184855313">
    <w:abstractNumId w:val="15"/>
    <w:lvlOverride w:ilvl="0">
      <w:startOverride w:val="1"/>
    </w:lvlOverride>
  </w:num>
  <w:num w:numId="306" w16cid:durableId="145753573">
    <w:abstractNumId w:val="37"/>
    <w:lvlOverride w:ilvl="0">
      <w:startOverride w:val="1"/>
    </w:lvlOverride>
  </w:num>
  <w:num w:numId="307" w16cid:durableId="1616211700">
    <w:abstractNumId w:val="37"/>
    <w:lvlOverride w:ilvl="0">
      <w:startOverride w:val="1"/>
    </w:lvlOverride>
  </w:num>
  <w:num w:numId="308" w16cid:durableId="2112969669">
    <w:abstractNumId w:val="37"/>
    <w:lvlOverride w:ilvl="0">
      <w:startOverride w:val="1"/>
    </w:lvlOverride>
  </w:num>
  <w:num w:numId="309" w16cid:durableId="933049124">
    <w:abstractNumId w:val="37"/>
    <w:lvlOverride w:ilvl="0">
      <w:startOverride w:val="1"/>
    </w:lvlOverride>
  </w:num>
  <w:num w:numId="310" w16cid:durableId="287011560">
    <w:abstractNumId w:val="37"/>
    <w:lvlOverride w:ilvl="0">
      <w:startOverride w:val="1"/>
    </w:lvlOverride>
  </w:num>
  <w:num w:numId="311" w16cid:durableId="195696492">
    <w:abstractNumId w:val="26"/>
    <w:lvlOverride w:ilvl="0">
      <w:startOverride w:val="1"/>
    </w:lvlOverride>
  </w:num>
  <w:num w:numId="312" w16cid:durableId="1082605389">
    <w:abstractNumId w:val="26"/>
    <w:lvlOverride w:ilvl="0">
      <w:startOverride w:val="1"/>
    </w:lvlOverride>
  </w:num>
  <w:num w:numId="313" w16cid:durableId="1229729472">
    <w:abstractNumId w:val="26"/>
    <w:lvlOverride w:ilvl="0">
      <w:startOverride w:val="1"/>
    </w:lvlOverride>
  </w:num>
  <w:num w:numId="314" w16cid:durableId="617026656">
    <w:abstractNumId w:val="26"/>
    <w:lvlOverride w:ilvl="0">
      <w:startOverride w:val="1"/>
    </w:lvlOverride>
  </w:num>
  <w:num w:numId="315" w16cid:durableId="1132402859">
    <w:abstractNumId w:val="26"/>
    <w:lvlOverride w:ilvl="0">
      <w:startOverride w:val="1"/>
    </w:lvlOverride>
  </w:num>
  <w:num w:numId="316" w16cid:durableId="2057928374">
    <w:abstractNumId w:val="42"/>
    <w:lvlOverride w:ilvl="0">
      <w:startOverride w:val="1"/>
    </w:lvlOverride>
  </w:num>
  <w:num w:numId="317" w16cid:durableId="89084909">
    <w:abstractNumId w:val="42"/>
    <w:lvlOverride w:ilvl="0">
      <w:startOverride w:val="1"/>
    </w:lvlOverride>
  </w:num>
  <w:num w:numId="318" w16cid:durableId="308949278">
    <w:abstractNumId w:val="42"/>
    <w:lvlOverride w:ilvl="0">
      <w:startOverride w:val="1"/>
    </w:lvlOverride>
  </w:num>
  <w:num w:numId="319" w16cid:durableId="618800449">
    <w:abstractNumId w:val="42"/>
    <w:lvlOverride w:ilvl="0">
      <w:startOverride w:val="1"/>
    </w:lvlOverride>
  </w:num>
  <w:num w:numId="320" w16cid:durableId="1156340646">
    <w:abstractNumId w:val="42"/>
    <w:lvlOverride w:ilvl="0">
      <w:startOverride w:val="1"/>
    </w:lvlOverride>
  </w:num>
  <w:num w:numId="321" w16cid:durableId="420837762">
    <w:abstractNumId w:val="59"/>
    <w:lvlOverride w:ilvl="0">
      <w:startOverride w:val="1"/>
    </w:lvlOverride>
  </w:num>
  <w:num w:numId="322" w16cid:durableId="393697965">
    <w:abstractNumId w:val="59"/>
    <w:lvlOverride w:ilvl="0">
      <w:startOverride w:val="1"/>
    </w:lvlOverride>
  </w:num>
  <w:num w:numId="323" w16cid:durableId="119884942">
    <w:abstractNumId w:val="59"/>
    <w:lvlOverride w:ilvl="0">
      <w:startOverride w:val="1"/>
    </w:lvlOverride>
  </w:num>
  <w:num w:numId="324" w16cid:durableId="691683217">
    <w:abstractNumId w:val="59"/>
    <w:lvlOverride w:ilvl="0">
      <w:startOverride w:val="1"/>
    </w:lvlOverride>
  </w:num>
  <w:num w:numId="325" w16cid:durableId="1512187518">
    <w:abstractNumId w:val="72"/>
    <w:lvlOverride w:ilvl="0">
      <w:startOverride w:val="11"/>
    </w:lvlOverride>
  </w:num>
  <w:num w:numId="326" w16cid:durableId="169418699">
    <w:abstractNumId w:val="59"/>
    <w:lvlOverride w:ilvl="0">
      <w:startOverride w:val="1"/>
    </w:lvlOverride>
  </w:num>
  <w:num w:numId="327" w16cid:durableId="1389112243">
    <w:abstractNumId w:val="17"/>
    <w:lvlOverride w:ilvl="0">
      <w:startOverride w:val="1"/>
    </w:lvlOverride>
  </w:num>
  <w:num w:numId="328" w16cid:durableId="848637125">
    <w:abstractNumId w:val="17"/>
    <w:lvlOverride w:ilvl="0">
      <w:startOverride w:val="1"/>
    </w:lvlOverride>
  </w:num>
  <w:num w:numId="329" w16cid:durableId="2118597508">
    <w:abstractNumId w:val="17"/>
  </w:num>
  <w:numIdMacAtCleanup w:val="329"/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77"/>
  <w:embedSystemFonts/>
  <w:mirrorMargins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69AA"/>
    <w:rsid w:val="000C419E"/>
    <w:rsid w:val="00103C37"/>
    <w:rsid w:val="00114199"/>
    <w:rsid w:val="00114391"/>
    <w:rsid w:val="00116428"/>
    <w:rsid w:val="00247DFE"/>
    <w:rsid w:val="003620B6"/>
    <w:rsid w:val="0041428A"/>
    <w:rsid w:val="0041751A"/>
    <w:rsid w:val="00653091"/>
    <w:rsid w:val="00653809"/>
    <w:rsid w:val="006938AE"/>
    <w:rsid w:val="006A63C3"/>
    <w:rsid w:val="006E3B0D"/>
    <w:rsid w:val="0071195E"/>
    <w:rsid w:val="007136C4"/>
    <w:rsid w:val="0071770B"/>
    <w:rsid w:val="00732198"/>
    <w:rsid w:val="00765C10"/>
    <w:rsid w:val="00801013"/>
    <w:rsid w:val="008469AA"/>
    <w:rsid w:val="00880D61"/>
    <w:rsid w:val="008E04CF"/>
    <w:rsid w:val="008E30CC"/>
    <w:rsid w:val="00984D1F"/>
    <w:rsid w:val="00A06A63"/>
    <w:rsid w:val="00A228F1"/>
    <w:rsid w:val="00AC4172"/>
    <w:rsid w:val="00B26524"/>
    <w:rsid w:val="00B30FF9"/>
    <w:rsid w:val="00B57E12"/>
    <w:rsid w:val="00B95B8A"/>
    <w:rsid w:val="00BE4D3C"/>
    <w:rsid w:val="00BE548D"/>
    <w:rsid w:val="00BF08B5"/>
    <w:rsid w:val="00C0446B"/>
    <w:rsid w:val="00C2271D"/>
    <w:rsid w:val="00CA112B"/>
    <w:rsid w:val="00D97857"/>
    <w:rsid w:val="00DA04C5"/>
    <w:rsid w:val="00DB2C6E"/>
    <w:rsid w:val="00E01B9D"/>
    <w:rsid w:val="00E95954"/>
    <w:rsid w:val="00F03C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79F5DBAC"/>
  <w15:docId w15:val="{A84E0B39-1865-4B4D-8880-410F1E013A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="Georgia" w:eastAsia="Georgia" w:hAnsi="Georgia" w:cs="Georgia"/>
        <w:rFonts w:ascii="Georgia" w:eastAsia="Georgia" w:hAnsi="Georgia" w:cs="Georgia"/>
        <w:sz w:val="22"/>
        <w:szCs w:val="22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pPr>
      <w:spacing w:after="100" w:line="259" w:lineRule="auto"/>
    </w:pPr>
    <w:rPr>
      <w:rFonts w:ascii="Georgia" w:eastAsia="Aptos" w:hAnsi="Georgia"/>
      <w:sz w:val="23"/>
    </w:rPr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180"/>
      <w:outlineLvl w:val="0"/>
    </w:pPr>
    <w:rPr>
      <w:rFonts w:ascii="Georgia" w:eastAsia="Georgia" w:hAnsi="Georgia" w:cs="Georgia"/>
      <w:b/>
      <w:bCs/>
      <w:color w:val="146B66"/>
      <w:sz w:val="36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180"/>
      <w:outlineLvl w:val="1"/>
    </w:pPr>
    <w:rPr>
      <w:rFonts w:ascii="Georgia" w:eastAsia="Georgia" w:hAnsi="Georgia" w:cs="Georgia"/>
      <w:b/>
      <w:bCs/>
      <w:color w:val="146B66"/>
      <w:sz w:val="28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180"/>
      <w:outlineLvl w:val="2"/>
    </w:pPr>
    <w:rPr>
      <w:rFonts w:ascii="Georgia" w:eastAsia="Georgia" w:hAnsi="Georgia" w:cs="Georgia"/>
      <w:b/>
      <w:bCs/>
      <w:color w:val="146B66"/>
      <w:sz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="Georgia" w:eastAsia="Georgia" w:hAnsi="Georgia" w:cs="Georgia"/>
      <w:b/>
      <w:bCs/>
      <w:i/>
      <w:iCs/>
      <w:color w:val="146B66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="Georgia" w:eastAsia="Georgia" w:hAnsi="Georgia" w:cs="Georgia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="Georgia" w:eastAsia="Georgia" w:hAnsi="Georgia" w:cs="Georgia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="Georgia" w:eastAsia="Georgia" w:hAnsi="Georgia" w:cs="Georgia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="Georgia" w:eastAsia="Georgia" w:hAnsi="Georgia" w:cs="Georgia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erChar">
    <w:name w:val="Header Char"/>
    <w:basedOn w:val="DefaultParagraphFont"/>
    <w:link w:val="Header"/>
    <w:uiPriority w:val="99"/>
    <w:qFormat/>
    <w:rsid w:val="00E618BF"/>
  </w:style>
  <w:style w:type="character" w:customStyle="1" w:styleId="FooterChar">
    <w:name w:val="Footer Char"/>
    <w:basedOn w:val="DefaultParagraphFont"/>
    <w:link w:val="Footer"/>
    <w:uiPriority w:val="99"/>
    <w:qFormat/>
    <w:rsid w:val="00E618BF"/>
  </w:style>
  <w:style w:type="character" w:customStyle="1" w:styleId="Heading1Char">
    <w:name w:val="Heading 1 Char"/>
    <w:basedOn w:val="DefaultParagraphFont"/>
    <w:link w:val="Heading1"/>
    <w:uiPriority w:val="9"/>
    <w:qFormat/>
    <w:rsid w:val="00FC693F"/>
    <w:rPr>
      <w:rFonts w:ascii="Georgia" w:eastAsia="Georgia" w:hAnsi="Georgia" w:cs="Georgia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qFormat/>
    <w:rsid w:val="00FC693F"/>
    <w:rPr>
      <w:rFonts w:ascii="Georgia" w:eastAsia="Georgia" w:hAnsi="Georgia" w:cs="Georgia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qFormat/>
    <w:rsid w:val="00FC693F"/>
    <w:rPr>
      <w:rFonts w:ascii="Georgia" w:eastAsia="Georgia" w:hAnsi="Georgia" w:cs="Georgia"/>
      <w:b/>
      <w:bCs/>
      <w:color w:val="4F81BD" w:themeColor="accent1"/>
    </w:rPr>
  </w:style>
  <w:style w:type="character" w:customStyle="1" w:styleId="TitleChar">
    <w:name w:val="Title Char"/>
    <w:basedOn w:val="DefaultParagraphFont"/>
    <w:link w:val="Title"/>
    <w:uiPriority w:val="10"/>
    <w:qFormat/>
    <w:rsid w:val="00FC693F"/>
    <w:rPr>
      <w:rFonts w:ascii="Georgia" w:eastAsia="Georgia" w:hAnsi="Georgia" w:cs="Georgia"/>
      <w:color w:val="17365D" w:themeColor="text2" w:themeShade="BF"/>
      <w:spacing w:val="5"/>
      <w:kern w:val="2"/>
      <w:sz w:val="52"/>
      <w:szCs w:val="52"/>
    </w:rPr>
  </w:style>
  <w:style w:type="character" w:customStyle="1" w:styleId="SubtitleChar">
    <w:name w:val="Subtitle Char"/>
    <w:basedOn w:val="DefaultParagraphFont"/>
    <w:link w:val="Subtitle"/>
    <w:uiPriority w:val="11"/>
    <w:qFormat/>
    <w:rsid w:val="00FC693F"/>
    <w:rPr>
      <w:rFonts w:ascii="Georgia" w:eastAsia="Georgia" w:hAnsi="Georgia" w:cs="Georgia"/>
      <w:i/>
      <w:iCs/>
      <w:color w:val="4F81BD" w:themeColor="accent1"/>
      <w:spacing w:val="15"/>
      <w:sz w:val="24"/>
      <w:szCs w:val="24"/>
    </w:rPr>
  </w:style>
  <w:style w:type="character" w:customStyle="1" w:styleId="BodyTextChar">
    <w:name w:val="Body Text Char"/>
    <w:basedOn w:val="DefaultParagraphFont"/>
    <w:link w:val="BodyText"/>
    <w:uiPriority w:val="99"/>
    <w:qFormat/>
    <w:rsid w:val="00AA1D8D"/>
  </w:style>
  <w:style w:type="character" w:customStyle="1" w:styleId="BodyText2Char">
    <w:name w:val="Body Text 2 Char"/>
    <w:basedOn w:val="DefaultParagraphFont"/>
    <w:link w:val="BodyText2"/>
    <w:uiPriority w:val="99"/>
    <w:qFormat/>
    <w:rsid w:val="00AA1D8D"/>
  </w:style>
  <w:style w:type="character" w:customStyle="1" w:styleId="BodyText3Char">
    <w:name w:val="Body Text 3 Char"/>
    <w:basedOn w:val="DefaultParagraphFont"/>
    <w:link w:val="BodyText3"/>
    <w:uiPriority w:val="99"/>
    <w:qFormat/>
    <w:rsid w:val="00AA1D8D"/>
    <w:rPr>
      <w:sz w:val="16"/>
      <w:szCs w:val="16"/>
    </w:rPr>
  </w:style>
  <w:style w:type="character" w:customStyle="1" w:styleId="MacroTextChar">
    <w:name w:val="Macro Text Char"/>
    <w:basedOn w:val="DefaultParagraphFont"/>
    <w:link w:val="MacroText"/>
    <w:uiPriority w:val="99"/>
    <w:qFormat/>
    <w:rsid w:val="0029639D"/>
    <w:rPr>
      <w:rFonts w:ascii="Georgia" w:hAnsi="Georgia"/>
      <w:sz w:val="20"/>
      <w:szCs w:val="20"/>
    </w:rPr>
  </w:style>
  <w:style w:type="character" w:customStyle="1" w:styleId="QuoteChar">
    <w:name w:val="Quote Char"/>
    <w:basedOn w:val="DefaultParagraphFont"/>
    <w:link w:val="Quote"/>
    <w:uiPriority w:val="29"/>
    <w:qFormat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qFormat/>
    <w:rsid w:val="00FC693F"/>
    <w:rPr>
      <w:rFonts w:ascii="Georgia" w:eastAsia="Georgia" w:hAnsi="Georgia" w:cs="Georgia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qFormat/>
    <w:rsid w:val="00FC693F"/>
    <w:rPr>
      <w:rFonts w:ascii="Georgia" w:eastAsia="Georgia" w:hAnsi="Georgia" w:cs="Georgia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qFormat/>
    <w:rsid w:val="00FC693F"/>
    <w:rPr>
      <w:rFonts w:ascii="Georgia" w:eastAsia="Georgia" w:hAnsi="Georgia" w:cs="Georgia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qFormat/>
    <w:rsid w:val="00FC693F"/>
    <w:rPr>
      <w:rFonts w:ascii="Georgia" w:eastAsia="Georgia" w:hAnsi="Georgia" w:cs="Georgia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qFormat/>
    <w:rsid w:val="00FC693F"/>
    <w:rPr>
      <w:rFonts w:ascii="Georgia" w:eastAsia="Georgia" w:hAnsi="Georgia" w:cs="Georgia"/>
      <w:i/>
      <w:iCs/>
      <w:color w:val="404040" w:themeColor="text1" w:themeTint="BF"/>
      <w:sz w:val="20"/>
      <w:szCs w:val="20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character" w:customStyle="1" w:styleId="KeywordTok">
    <w:name w:val="KeywordTok"/>
    <w:qFormat/>
    <w:rPr>
      <w:b/>
      <w:color w:val="007020"/>
    </w:rPr>
  </w:style>
  <w:style w:type="character" w:customStyle="1" w:styleId="DataTypeTok">
    <w:name w:val="DataTypeTok"/>
    <w:qFormat/>
    <w:rPr>
      <w:color w:val="902000"/>
    </w:rPr>
  </w:style>
  <w:style w:type="character" w:customStyle="1" w:styleId="DecValTok">
    <w:name w:val="DecValTok"/>
    <w:qFormat/>
    <w:rPr>
      <w:color w:val="40A070"/>
    </w:rPr>
  </w:style>
  <w:style w:type="character" w:customStyle="1" w:styleId="BaseNTok">
    <w:name w:val="BaseNTok"/>
    <w:qFormat/>
    <w:rPr>
      <w:color w:val="40A070"/>
    </w:rPr>
  </w:style>
  <w:style w:type="character" w:customStyle="1" w:styleId="FloatTok">
    <w:name w:val="FloatTok"/>
    <w:qFormat/>
    <w:rPr>
      <w:color w:val="40A070"/>
    </w:rPr>
  </w:style>
  <w:style w:type="character" w:customStyle="1" w:styleId="ConstantTok">
    <w:name w:val="ConstantTok"/>
    <w:qFormat/>
    <w:rPr>
      <w:color w:val="880000"/>
    </w:rPr>
  </w:style>
  <w:style w:type="character" w:customStyle="1" w:styleId="CharTok">
    <w:name w:val="CharTok"/>
    <w:qFormat/>
    <w:rPr>
      <w:color w:val="4070A0"/>
    </w:rPr>
  </w:style>
  <w:style w:type="character" w:customStyle="1" w:styleId="SpecialCharTok">
    <w:name w:val="SpecialCharTok"/>
    <w:qFormat/>
    <w:rPr>
      <w:color w:val="4070A0"/>
    </w:rPr>
  </w:style>
  <w:style w:type="character" w:customStyle="1" w:styleId="StringTok">
    <w:name w:val="StringTok"/>
    <w:qFormat/>
    <w:rPr>
      <w:color w:val="4070A0"/>
    </w:rPr>
  </w:style>
  <w:style w:type="character" w:customStyle="1" w:styleId="VerbatimStringTok">
    <w:name w:val="VerbatimStringTok"/>
    <w:qFormat/>
    <w:rPr>
      <w:color w:val="4070A0"/>
    </w:rPr>
  </w:style>
  <w:style w:type="character" w:customStyle="1" w:styleId="SpecialStringTok">
    <w:name w:val="SpecialStringTok"/>
    <w:qFormat/>
    <w:rPr>
      <w:color w:val="BB6688"/>
    </w:rPr>
  </w:style>
  <w:style w:type="character" w:customStyle="1" w:styleId="ImportTok">
    <w:name w:val="ImportTok"/>
    <w:qFormat/>
    <w:rPr>
      <w:b/>
      <w:color w:val="008000"/>
    </w:rPr>
  </w:style>
  <w:style w:type="character" w:customStyle="1" w:styleId="CommentTok">
    <w:name w:val="CommentTok"/>
    <w:qFormat/>
    <w:rPr>
      <w:i/>
      <w:color w:val="60A0B0"/>
    </w:rPr>
  </w:style>
  <w:style w:type="character" w:customStyle="1" w:styleId="DocumentationTok">
    <w:name w:val="DocumentationTok"/>
    <w:qFormat/>
    <w:rPr>
      <w:i/>
      <w:color w:val="BA2121"/>
    </w:rPr>
  </w:style>
  <w:style w:type="character" w:customStyle="1" w:styleId="AnnotationTok">
    <w:name w:val="AnnotationTok"/>
    <w:qFormat/>
    <w:rPr>
      <w:b/>
      <w:i/>
      <w:color w:val="60A0B0"/>
    </w:rPr>
  </w:style>
  <w:style w:type="character" w:customStyle="1" w:styleId="CommentVarTok">
    <w:name w:val="CommentVarTok"/>
    <w:qFormat/>
    <w:rPr>
      <w:b/>
      <w:i/>
      <w:color w:val="60A0B0"/>
    </w:rPr>
  </w:style>
  <w:style w:type="character" w:customStyle="1" w:styleId="OtherTok">
    <w:name w:val="OtherTok"/>
    <w:qFormat/>
    <w:rPr>
      <w:color w:val="007020"/>
    </w:rPr>
  </w:style>
  <w:style w:type="character" w:customStyle="1" w:styleId="FunctionTok">
    <w:name w:val="FunctionTok"/>
    <w:qFormat/>
    <w:rPr>
      <w:color w:val="06287E"/>
    </w:rPr>
  </w:style>
  <w:style w:type="character" w:customStyle="1" w:styleId="VariableTok">
    <w:name w:val="VariableTok"/>
    <w:qFormat/>
    <w:rPr>
      <w:color w:val="19177C"/>
    </w:rPr>
  </w:style>
  <w:style w:type="character" w:customStyle="1" w:styleId="ControlFlowTok">
    <w:name w:val="ControlFlowTok"/>
    <w:qFormat/>
    <w:rPr>
      <w:b/>
      <w:color w:val="007020"/>
    </w:rPr>
  </w:style>
  <w:style w:type="character" w:customStyle="1" w:styleId="OperatorTok">
    <w:name w:val="OperatorTok"/>
    <w:qFormat/>
    <w:rPr>
      <w:color w:val="666666"/>
    </w:rPr>
  </w:style>
  <w:style w:type="character" w:customStyle="1" w:styleId="BuiltInTok">
    <w:name w:val="BuiltInTok"/>
    <w:qFormat/>
    <w:rPr>
      <w:color w:val="008000"/>
    </w:rPr>
  </w:style>
  <w:style w:type="character" w:customStyle="1" w:styleId="ExtensionTok">
    <w:name w:val="ExtensionTok"/>
    <w:qFormat/>
  </w:style>
  <w:style w:type="character" w:customStyle="1" w:styleId="PreprocessorTok">
    <w:name w:val="PreprocessorTok"/>
    <w:qFormat/>
    <w:rPr>
      <w:color w:val="BC7A00"/>
    </w:rPr>
  </w:style>
  <w:style w:type="character" w:customStyle="1" w:styleId="AttributeTok">
    <w:name w:val="AttributeTok"/>
    <w:qFormat/>
    <w:rPr>
      <w:color w:val="7D9029"/>
    </w:rPr>
  </w:style>
  <w:style w:type="character" w:customStyle="1" w:styleId="RegionMarkerTok">
    <w:name w:val="RegionMarkerTok"/>
    <w:qFormat/>
  </w:style>
  <w:style w:type="character" w:customStyle="1" w:styleId="InformationTok">
    <w:name w:val="InformationTok"/>
    <w:qFormat/>
    <w:rPr>
      <w:b/>
      <w:i/>
      <w:color w:val="60A0B0"/>
    </w:rPr>
  </w:style>
  <w:style w:type="character" w:customStyle="1" w:styleId="WarningTok">
    <w:name w:val="WarningTok"/>
    <w:qFormat/>
    <w:rPr>
      <w:b/>
      <w:i/>
      <w:color w:val="60A0B0"/>
    </w:rPr>
  </w:style>
  <w:style w:type="character" w:customStyle="1" w:styleId="AlertTok">
    <w:name w:val="AlertTok"/>
    <w:qFormat/>
    <w:rPr>
      <w:b/>
      <w:color w:val="FF0000"/>
    </w:rPr>
  </w:style>
  <w:style w:type="character" w:customStyle="1" w:styleId="ErrorTok">
    <w:name w:val="ErrorTok"/>
    <w:qFormat/>
    <w:rPr>
      <w:b/>
      <w:color w:val="FF0000"/>
    </w:rPr>
  </w:style>
  <w:style w:type="character" w:customStyle="1" w:styleId="NormalTok">
    <w:name w:val="NormalTok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Georgia" w:eastAsia="Noto Sans CJK SC" w:hAnsi="Georgia" w:cs="Georgia"/>
      <w:sz w:val="28"/>
      <w:szCs w:val="28"/>
    </w:r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customStyle="1" w:styleId="Index">
    <w:name w:val="Index"/>
    <w:basedOn w:val="Normal"/>
    <w:qFormat/>
    <w:pPr>
      <w:suppressLineNumbers/>
    </w:pPr>
    <w:rPr>
      <w:rFonts w:cs="Georgia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paragraph" w:styleId="NoSpacing">
    <w:name w:val="No Spacing"/>
    <w:uiPriority w:val="1"/>
    <w:qFormat/>
    <w:rsid w:val="00FC693F"/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146B66"/>
      </w:pBdr>
      <w:spacing w:after="300" w:line="240" w:lineRule="auto"/>
      <w:contextualSpacing/>
    </w:pPr>
    <w:rPr>
      <w:rFonts w:ascii="Georgia" w:eastAsia="Georgia" w:hAnsi="Georgia" w:cs="Georgia"/>
      <w:b/>
      <w:color w:val="146B66"/>
      <w:spacing w:val="5"/>
      <w:kern w:val="2"/>
      <w:sz w:val="56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rPr>
      <w:rFonts w:ascii="Georgia" w:eastAsia="Georgia" w:hAnsi="Georgia" w:cs="Georgia"/>
      <w:i/>
      <w:iCs/>
      <w:color w:val="146B66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unhideWhenUsed/>
    <w:qFormat/>
    <w:rsid w:val="00AA1D8D"/>
    <w:pPr>
      <w:spacing w:after="120" w:line="480" w:lineRule="auto"/>
    </w:pPr>
  </w:style>
  <w:style w:type="paragraph" w:styleId="BodyText3">
    <w:name w:val="Body Text 3"/>
    <w:basedOn w:val="Normal"/>
    <w:link w:val="BodyText3Char"/>
    <w:uiPriority w:val="99"/>
    <w:unhideWhenUsed/>
    <w:qFormat/>
    <w:rsid w:val="00AA1D8D"/>
    <w:pPr>
      <w:spacing w:after="120"/>
    </w:pPr>
    <w:rPr>
      <w:sz w:val="16"/>
      <w:szCs w:val="16"/>
    </w:rPr>
  </w:style>
  <w:style w:type="paragraph" w:styleId="List2">
    <w:name w:val="List 2"/>
    <w:basedOn w:val="Normal"/>
    <w:uiPriority w:val="99"/>
    <w:unhideWhenUsed/>
    <w:qFormat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qFormat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qFormat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Georgia" w:hAnsi="Georgia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paragraph" w:styleId="IndexHeading">
    <w:name w:val="index heading"/>
    <w:basedOn w:val="Heading"/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paragraph" w:customStyle="1" w:styleId="EquationBlock">
    <w:name w:val="Equation Block"/>
    <w:basedOn w:val="Normal"/>
    <w:qFormat/>
    <w:pPr>
      <w:jc w:val="center"/>
    </w:pPr>
    <w:rPr>
      <w:rFonts w:ascii="Cambria Math" w:eastAsia="Cambria Math" w:hAnsi="Cambria Math"/>
      <w:sz w:val="24"/>
    </w:rPr>
  </w:style>
  <w:style w:type="paragraph" w:customStyle="1" w:styleId="DiagramBox">
    <w:name w:val="Diagram Box"/>
    <w:basedOn w:val="Normal"/>
    <w:qFormat/>
    <w:pPr>
      <w:spacing w:after="0"/>
      <w:ind w:left="288" w:right="288"/>
    </w:pPr>
    <w:rPr>
      <w:rFonts w:ascii="Georgia" w:eastAsia="Consolas" w:hAnsi="Georgia"/>
      <w:sz w:val="19"/>
    </w:rPr>
  </w:style>
  <w:style w:type="paragraph" w:customStyle="1" w:styleId="AnswerKeyText">
    <w:name w:val="Answer Key Text"/>
    <w:basedOn w:val="Normal"/>
    <w:qFormat/>
    <w:rPr>
      <w:sz w:val="21"/>
    </w:rPr>
  </w:style>
  <w:style w:type="paragraph" w:customStyle="1" w:styleId="HabitCallout">
    <w:name w:val="Habit Callout"/>
    <w:basedOn w:val="Normal"/>
    <w:qFormat/>
    <w:pPr>
      <w:pBdr>
        <w:top w:val="single" w:sz="4" w:space="6" w:color="1D9E75"/>
        <w:left w:val="single" w:sz="18" w:space="6" w:color="1D9E75"/>
        <w:bottom w:val="single" w:sz="4" w:space="6" w:color="1D9E75"/>
        <w:right w:val="single" w:sz="4" w:space="6" w:color="1D9E75"/>
      </w:pBdr>
      <w:shd w:val="clear" w:color="auto" w:fill="E1F5EE"/>
      <w:spacing w:before="120" w:after="120"/>
      <w:ind w:left="144" w:right="144"/>
    </w:pPr>
    <w:rPr>
      <w:b/>
      <w:color w:val="085041"/>
    </w:rPr>
  </w:style>
  <w:style w:type="paragraph" w:customStyle="1" w:styleId="TripwireCallout">
    <w:name w:val="Tripwire Callout"/>
    <w:basedOn w:val="Normal"/>
    <w:qFormat/>
    <w:pPr>
      <w:pBdr>
        <w:top w:val="single" w:sz="4" w:space="6" w:color="BA7517"/>
        <w:left w:val="single" w:sz="18" w:space="6" w:color="BA7517"/>
        <w:bottom w:val="single" w:sz="4" w:space="6" w:color="BA7517"/>
        <w:right w:val="single" w:sz="4" w:space="6" w:color="BA7517"/>
      </w:pBdr>
      <w:shd w:val="clear" w:color="auto" w:fill="FAEEDA"/>
      <w:spacing w:before="120" w:after="120"/>
      <w:ind w:left="144" w:right="144"/>
    </w:pPr>
    <w:rPr>
      <w:color w:val="412402"/>
      <w:sz w:val="22"/>
    </w:rPr>
  </w:style>
  <w:style w:type="paragraph" w:customStyle="1" w:styleId="TeachingNote">
    <w:name w:val="Teaching Note"/>
    <w:basedOn w:val="Normal"/>
    <w:qFormat/>
    <w:pPr>
      <w:pBdr>
        <w:left w:val="single" w:sz="18" w:space="6" w:color="185FA5"/>
      </w:pBdr>
      <w:shd w:val="clear" w:color="auto" w:fill="EAF2FB"/>
      <w:spacing w:before="120" w:after="120"/>
      <w:ind w:left="144" w:right="144"/>
    </w:pPr>
    <w:rPr>
      <w:color w:val="042C53"/>
      <w:sz w:val="21"/>
    </w:rPr>
  </w:style>
  <w:style w:type="paragraph" w:customStyle="1" w:styleId="EquationBlock0">
    <w:name w:val="EquationBlock"/>
    <w:basedOn w:val="BodyText"/>
    <w:qFormat/>
  </w:style>
  <w:style w:type="paragraph" w:customStyle="1" w:styleId="HabitCallout0">
    <w:name w:val="HabitCallout"/>
    <w:basedOn w:val="BodyText"/>
    <w:qFormat/>
  </w:style>
  <w:style w:type="paragraph" w:customStyle="1" w:styleId="SourceCode">
    <w:name w:val="Source Code"/>
    <w:basedOn w:val="Normal"/>
    <w:qFormat/>
  </w:style>
  <w:style w:type="paragraph" w:customStyle="1" w:styleId="Compact">
    <w:name w:val="Compact"/>
    <w:basedOn w:val="Normal"/>
    <w:qFormat/>
    <w:pPr>
      <w:spacing w:before="20" w:after="20"/>
    </w:pPr>
  </w:style>
  <w:style w:type="table" w:styleId="TableGrid">
    <w:name w:val="Table Grid"/>
    <w:basedOn w:val="TableNormal"/>
    <w:uiPriority w:val="59"/>
    <w:rsid w:val="00FC693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="Georgia" w:eastAsia="Georgia" w:hAnsi="Georgia" w:cs="Georgia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="Georgia" w:eastAsia="Georgia" w:hAnsi="Georgia" w:cs="Georgia"/>
        <w:b/>
        <w:bCs/>
      </w:rPr>
    </w:tblStylePr>
    <w:tblStylePr w:type="lastCol">
      <w:rPr>
        <w:rFonts w:ascii="Georgia" w:eastAsia="Georgia" w:hAnsi="Georgia" w:cs="Georgia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="Georgia" w:eastAsia="Georgia" w:hAnsi="Georgia" w:cs="Georgia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rPr>
      <w:rFonts w:ascii="Georgia" w:eastAsia="Georgia" w:hAnsi="Georgia" w:cs="Georgia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F81BD" w:themeColor="accent1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C0504D" w:themeColor="accent2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BBB59" w:themeColor="accent3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8064A2" w:themeColor="accent4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BACC6" w:themeColor="accent5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F79646" w:themeColor="accent6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">
    <w:name w:val="Table"/>
    <w:basedOn w:val="TableNormal"/>
    <w:pPr>
      <w:spacing w:before="20" w:after="20"/>
    </w:pPr>
    <w:tblPr>
      <w:tblBorders>
        <w:top w:val="single" w:sz="4" w:space="0" w:color="A9BFD9"/>
        <w:left w:val="single" w:sz="4" w:space="0" w:color="A9BFD9"/>
        <w:bottom w:val="single" w:sz="4" w:space="0" w:color="A9BFD9"/>
        <w:right w:val="single" w:sz="4" w:space="0" w:color="A9BFD9"/>
        <w:insideH w:val="single" w:sz="4" w:space="0" w:color="A9BFD9"/>
        <w:insideV w:val="single" w:sz="4" w:space="0" w:color="A9BFD9"/>
      </w:tblBorders>
    </w:tblPr>
  </w:style>
  <w:style w:type="paragraph" w:styleId="NormalWeb">
    <w:name w:val="Normal (Web)"/>
    <w:basedOn w:val="Normal"/>
    <w:uiPriority w:val="99"/>
    <w:unhideWhenUsed/>
    <w:rsid w:val="00F03C39"/>
    <w:pPr>
      <w:suppressAutoHyphens w:val="0"/>
      <w:spacing w:before="100" w:beforeAutospacing="1" w:afterAutospacing="1" w:line="240" w:lineRule="auto"/>
    </w:pPr>
    <w:rPr>
      <w:rFonts w:ascii="Georgia" w:eastAsia="Times New Roman" w:hAnsi="Georgia" w:cs="Georgia"/>
      <w:sz w:val="24"/>
      <w:szCs w:val="24"/>
      <w:lang w:val="en-CA"/>
    </w:rPr>
  </w:style>
  <w:style w:type="character" w:styleId="PlaceholderText">
    <w:name w:val="Placeholder Text"/>
    <w:basedOn w:val="DefaultParagraphFont"/>
    <w:uiPriority w:val="99"/>
    <w:semiHidden/>
    <w:rsid w:val="008E04CF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/>
</file>

<file path=word/_rels/document.xml.rels><?xml version='1.0' encoding='UTF-8' standalone='yes'?>
<Relationships xmlns="http://schemas.openxmlformats.org/package/2006/relationships"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2" Type="http://schemas.openxmlformats.org/officeDocument/2006/relationships/footer" Target="footer2.xml"/><Relationship Id="rId6" Type="http://schemas.openxmlformats.org/officeDocument/2006/relationships/endnotes" Target="endnotes.xml"/><Relationship Id="rId207" Type="http://schemas.openxmlformats.org/officeDocument/2006/relationships/fontTable" Target="fontTable.xml"/><Relationship Id="rId13" Type="http://schemas.openxmlformats.org/officeDocument/2006/relationships/header" Target="header3.xml"/><Relationship Id="rId208" Type="http://schemas.openxmlformats.org/officeDocument/2006/relationships/theme" Target="theme/theme1.xml"/><Relationship Id="rId14" Type="http://schemas.openxmlformats.org/officeDocument/2006/relationships/footer" Target="footer3.xml"/><Relationship Id="rId3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tint val="100000"/>
                <a:shade val="100000"/>
              </a:schemeClr>
            </a:gs>
            <a:gs pos="100000">
              <a:schemeClr val="phClr">
                <a:tint val="50000"/>
                <a:shade val="100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163</TotalTime>
  <Pages>421</Pages>
  <Words>86267</Words>
  <Characters>491727</Characters>
  <Application>Microsoft Office Word</Application>
  <DocSecurity>0</DocSecurity>
  <Lines>4097</Lines>
  <Paragraphs>1153</Paragraphs>
  <ScaleCrop>false</ScaleCrop>
  <Company/>
  <LinksUpToDate>false</LinksUpToDate>
  <CharactersWithSpaces>576841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Chapter 6: Finding the Part, the Whole, or the Percent — Ready-to-Learn Check</dc:title>
  <dc:subject>Editable companion resource for Proportional Reasoning, Book 3</dc:subject>
  <dc:creator>Carlington Matthie, M.Ed. / Matthie Assessment</dc:creator>
  <dc:description/>
  <cp:lastModifiedBy>Carlington Matthie</cp:lastModifiedBy>
  <cp:revision>4</cp:revision>
  <dcterms:created xsi:type="dcterms:W3CDTF">2026-08-22T20:13:00Z</dcterms:created>
  <dcterms:modified xsi:type="dcterms:W3CDTF">2026-08-22T23:03:00Z</dcterms:modified>
  <dc:language>en-US</dc:language>
</cp:coreProperties>
</file>